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043988">
      <w:pPr>
        <w:keepNext w:val="0"/>
        <w:keepLines w:val="0"/>
        <w:widowControl/>
        <w:suppressLineNumbers w:val="0"/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en-I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IN"/>
        </w:rPr>
        <w:t>10</w:t>
      </w:r>
    </w:p>
    <w:p w14:paraId="2A100A9D">
      <w:pPr>
        <w:keepNext w:val="0"/>
        <w:keepLines w:val="0"/>
        <w:widowControl/>
        <w:suppressLineNumbers w:val="0"/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en-IN" w:eastAsia="zh-CN"/>
        </w:rPr>
      </w:pPr>
    </w:p>
    <w:p w14:paraId="162095CC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Advance GIS Operations 2: Batch Processing using Processing Framework </w:t>
      </w:r>
    </w:p>
    <w:p w14:paraId="6586172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Automating Complex Workflows using Processing Modeler </w:t>
      </w:r>
    </w:p>
    <w:p w14:paraId="27AAD7C2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 xml:space="preserve">Automating Map Creation with Print Composer Atlas </w:t>
      </w:r>
    </w:p>
    <w:p w14:paraId="6F91D913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7713BFAC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Batch Processing using Processing Framework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78DDD843">
      <w:pPr>
        <w:rPr>
          <w:rFonts w:hint="default" w:ascii="Times New Roman" w:hAnsi="Times New Roman" w:cs="Times New Roman"/>
          <w:sz w:val="24"/>
          <w:szCs w:val="24"/>
          <w:lang w:val="en-IN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IN" w:eastAsia="zh-CN"/>
        </w:rPr>
        <w:t>Vector &gt; Geoprocessing Tools.. &gt; Clip.. &gt;</w:t>
      </w:r>
    </w:p>
    <w:p w14:paraId="665393C8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493770" cy="709930"/>
            <wp:effectExtent l="9525" t="9525" r="17145" b="12065"/>
            <wp:docPr id="5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93770" cy="7099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94243E">
      <w:pPr>
        <w:rPr>
          <w:rFonts w:hint="default" w:ascii="Times New Roman" w:hAnsi="Times New Roman" w:cs="Times New Roman"/>
          <w:sz w:val="24"/>
          <w:szCs w:val="24"/>
        </w:rPr>
      </w:pPr>
    </w:p>
    <w:p w14:paraId="6395D88B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At clip &gt; Click the “Run as batch process” button &gt;</w:t>
      </w:r>
    </w:p>
    <w:p w14:paraId="6612B360">
      <w:r>
        <w:rPr>
          <w:rFonts w:hint="default"/>
          <w:lang w:val="en-IN"/>
        </w:rPr>
        <w:t xml:space="preserve">                     </w:t>
      </w:r>
      <w:r>
        <w:drawing>
          <wp:inline distT="0" distB="0" distL="114300" distR="114300">
            <wp:extent cx="3149600" cy="2199005"/>
            <wp:effectExtent l="9525" t="9525" r="10795" b="16510"/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49600" cy="21990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A8F0614">
      <w:pPr>
        <w:rPr>
          <w:rFonts w:hint="default" w:ascii="Times New Roman" w:hAnsi="Times New Roman" w:cs="Times New Roman"/>
          <w:sz w:val="24"/>
          <w:szCs w:val="24"/>
          <w:highlight w:val="yellow"/>
          <w:lang w:val="en-IN" w:eastAsia="zh-CN"/>
        </w:rPr>
      </w:pPr>
    </w:p>
    <w:p w14:paraId="7DB39C32">
      <w:pPr>
        <w:rPr>
          <w:rFonts w:hint="default" w:ascii="Times New Roman" w:hAnsi="Times New Roman" w:cs="Times New Roman"/>
          <w:sz w:val="24"/>
          <w:szCs w:val="24"/>
          <w:highlight w:val="none"/>
          <w:lang w:val="en-IN" w:eastAsia="zh-CN"/>
        </w:rPr>
      </w:pPr>
      <w:r>
        <w:rPr>
          <w:rFonts w:hint="default" w:ascii="Times New Roman" w:hAnsi="Times New Roman" w:cs="Times New Roman"/>
          <w:sz w:val="24"/>
          <w:szCs w:val="24"/>
          <w:highlight w:val="none"/>
          <w:lang w:val="en-IN" w:eastAsia="zh-CN"/>
        </w:rPr>
        <w:t>At Batch Processing : Add Input layer:</w:t>
      </w:r>
      <w:r>
        <w:rPr>
          <w:rFonts w:hint="default" w:ascii="Times New Roman" w:hAnsi="Times New Roman"/>
          <w:sz w:val="24"/>
          <w:szCs w:val="24"/>
          <w:highlight w:val="none"/>
          <w:lang w:val="en-IN" w:eastAsia="zh-CN"/>
        </w:rPr>
        <w:t>ne_10m_rivers_lake_centerlines.zip ,Overlay layer : IND_adm.zip and Clipped : clippedne_10m_rivers_lake_centerlines.gpkg &gt; Autofill mode : Fill with parameter values and Parameter to use : Input layer &gt; Ok &gt;</w:t>
      </w:r>
    </w:p>
    <w:p w14:paraId="44425039">
      <w:r>
        <w:rPr>
          <w:rFonts w:hint="default"/>
          <w:lang w:val="en-IN"/>
        </w:rPr>
        <w:t xml:space="preserve">                    </w:t>
      </w:r>
      <w:r>
        <w:drawing>
          <wp:inline distT="0" distB="0" distL="114300" distR="114300">
            <wp:extent cx="3092450" cy="1013460"/>
            <wp:effectExtent l="9525" t="9525" r="22225" b="13335"/>
            <wp:docPr id="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92450" cy="10134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A58DE3"/>
    <w:p w14:paraId="3C54AF28">
      <w:pPr>
        <w:rPr>
          <w:rFonts w:hint="default" w:ascii="Times New Roman" w:hAnsi="Times New Roman" w:cs="Times New Roman"/>
          <w:sz w:val="24"/>
          <w:szCs w:val="24"/>
          <w:highlight w:val="none"/>
          <w:lang w:val="en-IN" w:eastAsia="zh-CN"/>
        </w:rPr>
      </w:pPr>
      <w:r>
        <w:rPr>
          <w:rFonts w:hint="default" w:ascii="Times New Roman" w:hAnsi="Times New Roman" w:cs="Times New Roman"/>
          <w:sz w:val="24"/>
          <w:szCs w:val="24"/>
          <w:highlight w:val="none"/>
          <w:lang w:val="en-IN"/>
        </w:rPr>
        <w:t xml:space="preserve">Add another row &gt; </w:t>
      </w:r>
      <w:r>
        <w:rPr>
          <w:rFonts w:hint="default" w:ascii="Times New Roman" w:hAnsi="Times New Roman" w:cs="Times New Roman"/>
          <w:sz w:val="24"/>
          <w:szCs w:val="24"/>
          <w:highlight w:val="none"/>
          <w:lang w:val="en-IN" w:eastAsia="zh-CN"/>
        </w:rPr>
        <w:t>Add Input layer:ne_10m_populated_places_simple.zip ,Overlay layer : IND_adm.zip and Clipped : clippedne_10m_populated_places_simple.gpkg &gt; Autofill mode : Fill with parameter values and Parameter to use : Input layer &gt; Ok &gt;</w:t>
      </w:r>
    </w:p>
    <w:p w14:paraId="608BE579">
      <w:r>
        <w:rPr>
          <w:rFonts w:hint="default"/>
          <w:lang w:val="en-IN"/>
        </w:rPr>
        <w:t xml:space="preserve">                     </w:t>
      </w:r>
      <w:r>
        <w:drawing>
          <wp:inline distT="0" distB="0" distL="114300" distR="114300">
            <wp:extent cx="3001645" cy="982980"/>
            <wp:effectExtent l="9525" t="9525" r="21590" b="13335"/>
            <wp:docPr id="2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01645" cy="9829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C26F64"/>
    <w:p w14:paraId="723E0939">
      <w:pPr>
        <w:rPr>
          <w:rFonts w:hint="default" w:ascii="Times New Roman" w:hAnsi="Times New Roman" w:cs="Times New Roman"/>
          <w:sz w:val="24"/>
          <w:szCs w:val="24"/>
          <w:lang w:val="en-IN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IN" w:eastAsia="zh-CN"/>
        </w:rPr>
        <w:t>After Adding two rows &gt; Click at Checkbox of “Load Layers on completion” &gt; Run &gt;</w:t>
      </w:r>
    </w:p>
    <w:p w14:paraId="7ED11221">
      <w:pPr>
        <w:rPr>
          <w:rFonts w:hint="default" w:ascii="Times New Roman" w:hAnsi="Times New Roman" w:cs="Times New Roman"/>
          <w:sz w:val="24"/>
          <w:szCs w:val="24"/>
          <w:lang w:val="en-IN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IN" w:eastAsia="zh-CN"/>
        </w:rPr>
        <w:t xml:space="preserve">              </w:t>
      </w:r>
      <w:r>
        <w:drawing>
          <wp:inline distT="0" distB="0" distL="114300" distR="114300">
            <wp:extent cx="3780790" cy="2639695"/>
            <wp:effectExtent l="9525" t="9525" r="19685" b="17780"/>
            <wp:docPr id="2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80790" cy="26396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73A3AD">
      <w:pPr>
        <w:rPr>
          <w:rFonts w:hint="default" w:ascii="Times New Roman" w:hAnsi="Times New Roman" w:cs="Times New Roman"/>
          <w:sz w:val="24"/>
          <w:szCs w:val="24"/>
          <w:lang w:val="en-IN" w:eastAsia="zh-CN"/>
        </w:rPr>
      </w:pPr>
    </w:p>
    <w:p w14:paraId="6556E599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lang w:val="en-IN" w:eastAsia="zh-C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Batch processing window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</w:p>
    <w:p w14:paraId="7EDDCFC8">
      <w:pPr>
        <w:rPr>
          <w:rFonts w:hint="default" w:ascii="Times New Roman" w:hAnsi="Times New Roman" w:cs="Times New Roman"/>
          <w:b/>
          <w:bCs/>
          <w:sz w:val="24"/>
          <w:szCs w:val="24"/>
          <w:lang w:val="en-IN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IN" w:eastAsia="zh-CN"/>
        </w:rPr>
        <w:t xml:space="preserve">         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IN" w:eastAsia="zh-CN"/>
        </w:rPr>
        <w:drawing>
          <wp:inline distT="0" distB="0" distL="114300" distR="114300">
            <wp:extent cx="4387850" cy="3063240"/>
            <wp:effectExtent l="9525" t="9525" r="22225" b="20955"/>
            <wp:docPr id="36" name="Picture 36" descr="Screenshot 2025-03-24 181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Screenshot 2025-03-24 18111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87850" cy="30632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3E085B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</w:pPr>
    </w:p>
    <w:p w14:paraId="6A907C8B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Output After clipping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6B27E786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521200" cy="2479675"/>
            <wp:effectExtent l="9525" t="9525" r="10795" b="10160"/>
            <wp:docPr id="5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21200" cy="2479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1298D9">
      <w:pPr>
        <w:rPr>
          <w:rFonts w:hint="default" w:ascii="Times New Roman" w:hAnsi="Times New Roman" w:cs="Times New Roman"/>
          <w:sz w:val="24"/>
          <w:szCs w:val="24"/>
        </w:rPr>
      </w:pPr>
    </w:p>
    <w:p w14:paraId="6FD0774E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Automating Complex Workflows using Processing Modeler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5236355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Processing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Graphical Modeler &gt;</w:t>
      </w:r>
    </w:p>
    <w:p w14:paraId="44060C82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1965325" cy="913130"/>
            <wp:effectExtent l="9525" t="9525" r="21590" b="22225"/>
            <wp:docPr id="5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65325" cy="9131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DEAE8E">
      <w:pPr>
        <w:rPr>
          <w:rFonts w:hint="default" w:ascii="Times New Roman" w:hAnsi="Times New Roman" w:cs="Times New Roman"/>
          <w:sz w:val="24"/>
          <w:szCs w:val="24"/>
        </w:rPr>
      </w:pPr>
    </w:p>
    <w:p w14:paraId="14734A8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Select Raster Layer at Inputs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Give Description &gt; Ok</w:t>
      </w:r>
    </w:p>
    <w:p w14:paraId="4E2893C6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304540" cy="3275965"/>
            <wp:effectExtent l="9525" t="9525" r="23495" b="21590"/>
            <wp:docPr id="5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04540" cy="32759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B9D0A07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Output after adding raster input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144C9CB2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001135" cy="2929890"/>
            <wp:effectExtent l="9525" t="9525" r="12700" b="17145"/>
            <wp:docPr id="6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01135" cy="29298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459842">
      <w:pPr>
        <w:rPr>
          <w:rFonts w:hint="default" w:ascii="Times New Roman" w:hAnsi="Times New Roman" w:cs="Times New Roman"/>
          <w:sz w:val="24"/>
          <w:szCs w:val="24"/>
        </w:rPr>
      </w:pPr>
    </w:p>
    <w:p w14:paraId="3FC0B496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At Algorithms Select Majority/Minority Filter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select raster_input for model input &gt; ok &gt;</w:t>
      </w:r>
    </w:p>
    <w:p w14:paraId="759B7648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592955" cy="2113915"/>
            <wp:effectExtent l="9525" t="9525" r="15240" b="10160"/>
            <wp:docPr id="6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92955" cy="21139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19B371">
      <w:pPr>
        <w:rPr>
          <w:rFonts w:hint="default" w:ascii="Times New Roman" w:hAnsi="Times New Roman" w:cs="Times New Roman"/>
          <w:sz w:val="24"/>
          <w:szCs w:val="24"/>
        </w:rPr>
      </w:pPr>
    </w:p>
    <w:p w14:paraId="312FA575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At Algorithms Select Polygonize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select “Majority/Minority Filter” for input layer &gt; Band number : 1 &gt; Name of Field to create : DN &gt; ok &gt;</w:t>
      </w:r>
    </w:p>
    <w:p w14:paraId="2090A724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614545" cy="2127250"/>
            <wp:effectExtent l="9525" t="9525" r="24130" b="12065"/>
            <wp:docPr id="6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14545" cy="21272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61706A6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</w:pPr>
    </w:p>
    <w:p w14:paraId="2D1EAE0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At Algorithms Select Extract by attribute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select “Polygonize” for input layer &gt; selection attribute : DN &gt; Operator : = &gt; Value : 12 &gt; ok &gt;</w:t>
      </w:r>
    </w:p>
    <w:p w14:paraId="0F8F3543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622800" cy="2118360"/>
            <wp:effectExtent l="9525" t="9525" r="15875" b="20955"/>
            <wp:docPr id="6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22800" cy="21183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445E10">
      <w:pPr>
        <w:rPr>
          <w:rFonts w:hint="default" w:ascii="Times New Roman" w:hAnsi="Times New Roman" w:cs="Times New Roman"/>
          <w:sz w:val="24"/>
          <w:szCs w:val="24"/>
        </w:rPr>
      </w:pPr>
    </w:p>
    <w:p w14:paraId="3D2147D9">
      <w:pPr>
        <w:rPr>
          <w:rFonts w:hint="default" w:ascii="Times New Roman" w:hAnsi="Times New Roman" w:cs="Times New Roman"/>
          <w:sz w:val="24"/>
          <w:szCs w:val="24"/>
        </w:rPr>
      </w:pPr>
    </w:p>
    <w:p w14:paraId="7390DEEB">
      <w:pPr>
        <w:rPr>
          <w:rFonts w:hint="default" w:ascii="Times New Roman" w:hAnsi="Times New Roman" w:cs="Times New Roman"/>
          <w:sz w:val="24"/>
          <w:szCs w:val="24"/>
        </w:rPr>
      </w:pPr>
    </w:p>
    <w:p w14:paraId="271DBE12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highlight w:val="none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highlight w:val="none"/>
          <w:lang w:val="en-IN" w:eastAsia="zh-CN" w:bidi="ar"/>
        </w:rPr>
        <w:t>Output after adding Input and algorithms in model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highlight w:val="none"/>
          <w:lang w:val="en-US" w:eastAsia="zh-CN" w:bidi="ar"/>
        </w:rPr>
        <w:t xml:space="preserve"> &gt;</w:t>
      </w:r>
    </w:p>
    <w:p w14:paraId="62E01F22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620260" cy="2522855"/>
            <wp:effectExtent l="9525" t="9525" r="18415" b="12700"/>
            <wp:docPr id="6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20260" cy="25228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CE21D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kern w:val="0"/>
          <w:sz w:val="24"/>
          <w:szCs w:val="24"/>
          <w:highlight w:val="yellow"/>
          <w:lang w:val="en-IN" w:eastAsia="zh-CN" w:bidi="ar"/>
        </w:rPr>
      </w:pPr>
    </w:p>
    <w:p w14:paraId="749CD130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highlight w:val="none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highlight w:val="none"/>
          <w:lang w:val="en-IN" w:eastAsia="zh-CN" w:bidi="ar"/>
        </w:rPr>
        <w:t>Save the model at default location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highlight w:val="none"/>
          <w:lang w:val="en-US" w:eastAsia="zh-CN" w:bidi="ar"/>
        </w:rPr>
        <w:t xml:space="preserve"> &gt;</w:t>
      </w:r>
    </w:p>
    <w:p w14:paraId="33C60F9E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/>
          <w:lang w:val="en-IN"/>
        </w:rPr>
        <w:t xml:space="preserve">             </w:t>
      </w:r>
      <w:r>
        <w:drawing>
          <wp:inline distT="0" distB="0" distL="114300" distR="114300">
            <wp:extent cx="4550410" cy="2235835"/>
            <wp:effectExtent l="9525" t="9525" r="12065" b="10160"/>
            <wp:docPr id="2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50410" cy="22358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F456F6">
      <w:pPr>
        <w:rPr>
          <w:rFonts w:hint="default" w:ascii="Times New Roman" w:hAnsi="Times New Roman" w:cs="Times New Roman"/>
          <w:sz w:val="24"/>
          <w:szCs w:val="24"/>
        </w:rPr>
      </w:pPr>
    </w:p>
    <w:p w14:paraId="583CA1DE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Layer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Add Layer &gt; Add Raster Layer &gt;</w:t>
      </w:r>
    </w:p>
    <w:p w14:paraId="5528766E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983355" cy="899160"/>
            <wp:effectExtent l="9525" t="9525" r="15240" b="20955"/>
            <wp:docPr id="6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8991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FE2A72">
      <w:pPr>
        <w:rPr>
          <w:rFonts w:hint="default" w:ascii="Times New Roman" w:hAnsi="Times New Roman" w:cs="Times New Roman"/>
          <w:sz w:val="24"/>
          <w:szCs w:val="24"/>
        </w:rPr>
      </w:pPr>
    </w:p>
    <w:p w14:paraId="5F094835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Select “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/>
        </w:rPr>
        <w:t>LC_hd_global_2001.tif.gz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”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</w:t>
      </w:r>
    </w:p>
    <w:p w14:paraId="40CCF9F5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593465" cy="2924175"/>
            <wp:effectExtent l="9525" t="9525" r="24130" b="22860"/>
            <wp:docPr id="6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93465" cy="29241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9202811">
      <w:pPr>
        <w:rPr>
          <w:rFonts w:hint="default" w:ascii="Times New Roman" w:hAnsi="Times New Roman" w:cs="Times New Roman"/>
          <w:sz w:val="24"/>
          <w:szCs w:val="24"/>
        </w:rPr>
      </w:pPr>
    </w:p>
    <w:p w14:paraId="42BB0F4A">
      <w:pPr>
        <w:rPr>
          <w:rFonts w:hint="default" w:ascii="Times New Roman" w:hAnsi="Times New Roman" w:cs="Times New Roman"/>
          <w:sz w:val="24"/>
          <w:szCs w:val="24"/>
        </w:rPr>
      </w:pPr>
    </w:p>
    <w:p w14:paraId="50C0D2A2">
      <w:pPr>
        <w:rPr>
          <w:rFonts w:hint="default" w:ascii="Times New Roman" w:hAnsi="Times New Roman" w:cs="Times New Roman"/>
          <w:sz w:val="24"/>
          <w:szCs w:val="24"/>
        </w:rPr>
      </w:pPr>
    </w:p>
    <w:p w14:paraId="37FC1191">
      <w:pPr>
        <w:rPr>
          <w:rFonts w:hint="default" w:ascii="Times New Roman" w:hAnsi="Times New Roman" w:cs="Times New Roman"/>
          <w:sz w:val="24"/>
          <w:szCs w:val="24"/>
        </w:rPr>
      </w:pPr>
    </w:p>
    <w:p w14:paraId="4DAE171C">
      <w:pPr>
        <w:rPr>
          <w:rFonts w:hint="default" w:ascii="Times New Roman" w:hAnsi="Times New Roman" w:cs="Times New Roman"/>
          <w:sz w:val="24"/>
          <w:szCs w:val="24"/>
        </w:rPr>
      </w:pPr>
    </w:p>
    <w:p w14:paraId="38E353FE">
      <w:pPr>
        <w:rPr>
          <w:rFonts w:hint="default" w:ascii="Times New Roman" w:hAnsi="Times New Roman" w:cs="Times New Roman"/>
          <w:sz w:val="24"/>
          <w:szCs w:val="24"/>
        </w:rPr>
      </w:pPr>
    </w:p>
    <w:p w14:paraId="114DD33C">
      <w:pPr>
        <w:rPr>
          <w:rFonts w:hint="default" w:ascii="Times New Roman" w:hAnsi="Times New Roman" w:cs="Times New Roman"/>
          <w:sz w:val="24"/>
          <w:szCs w:val="24"/>
        </w:rPr>
      </w:pPr>
    </w:p>
    <w:p w14:paraId="2AA6CA2C">
      <w:pPr>
        <w:rPr>
          <w:rFonts w:hint="default" w:ascii="Times New Roman" w:hAnsi="Times New Roman" w:cs="Times New Roman"/>
          <w:sz w:val="24"/>
          <w:szCs w:val="24"/>
        </w:rPr>
      </w:pPr>
    </w:p>
    <w:p w14:paraId="1B61FCB3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Output after adding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Vector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/>
        </w:rPr>
        <w:t>LC_hd_global_2001.tif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/>
        </w:rPr>
        <w:t>.gz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6726172A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055110" cy="2447290"/>
            <wp:effectExtent l="9525" t="9525" r="19685" b="12065"/>
            <wp:docPr id="6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55110" cy="24472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C94086">
      <w:pPr>
        <w:rPr>
          <w:rFonts w:hint="default" w:ascii="Times New Roman" w:hAnsi="Times New Roman" w:cs="Times New Roman"/>
          <w:sz w:val="24"/>
          <w:szCs w:val="24"/>
        </w:rPr>
      </w:pPr>
    </w:p>
    <w:p w14:paraId="240B4C9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Select “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/>
        </w:rPr>
        <w:t>LC_hd_global_2012.tif.gz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”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29986E7F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239135" cy="2635885"/>
            <wp:effectExtent l="9525" t="9525" r="12700" b="21590"/>
            <wp:docPr id="6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39135" cy="26358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9584DF">
      <w:pPr>
        <w:rPr>
          <w:rFonts w:hint="default" w:ascii="Times New Roman" w:hAnsi="Times New Roman" w:cs="Times New Roman"/>
          <w:sz w:val="24"/>
          <w:szCs w:val="24"/>
        </w:rPr>
      </w:pPr>
    </w:p>
    <w:p w14:paraId="50516E7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Output after adding “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/>
        </w:rPr>
        <w:t>LC_hd_global_2012.tif.gz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”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4D5A6603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072890" cy="2416810"/>
            <wp:effectExtent l="9525" t="9525" r="17145" b="12065"/>
            <wp:docPr id="69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72890" cy="24168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A63C202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</w:pPr>
    </w:p>
    <w:p w14:paraId="21B38CA5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At Processing Toolbox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Clcik vect model &gt; Set raster_input: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/>
        </w:rPr>
        <w:t>LC_hd_global_2001.tif &gt; vectorized : model1.gpkg &gt; Run &gt;</w:t>
      </w:r>
    </w:p>
    <w:p w14:paraId="4833D42C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200525" cy="2158365"/>
            <wp:effectExtent l="9525" t="9525" r="11430" b="11430"/>
            <wp:docPr id="70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21583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9EF58F">
      <w:pPr>
        <w:rPr>
          <w:rFonts w:hint="default" w:ascii="Times New Roman" w:hAnsi="Times New Roman" w:cs="Times New Roman"/>
          <w:sz w:val="24"/>
          <w:szCs w:val="24"/>
        </w:rPr>
      </w:pPr>
    </w:p>
    <w:p w14:paraId="4414C89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At Processing Toolbox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Clcik vect model &gt; Set raster_input: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/>
        </w:rPr>
        <w:t>LC_hd_global_2012.tif &gt; vectorized : model2.gpkg &gt; Run &gt;</w:t>
      </w:r>
    </w:p>
    <w:p w14:paraId="1385BDCA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378325" cy="2172970"/>
            <wp:effectExtent l="9525" t="9525" r="16510" b="12065"/>
            <wp:docPr id="71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78325" cy="21729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47F537">
      <w:pPr>
        <w:rPr>
          <w:rFonts w:hint="default" w:ascii="Times New Roman" w:hAnsi="Times New Roman" w:cs="Times New Roman"/>
          <w:sz w:val="24"/>
          <w:szCs w:val="24"/>
        </w:rPr>
      </w:pPr>
    </w:p>
    <w:p w14:paraId="16ABD2D0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Output after adding model1 and model 2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1F698F7B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408170" cy="2635250"/>
            <wp:effectExtent l="9525" t="9525" r="17145" b="22225"/>
            <wp:docPr id="72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408170" cy="26352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3542BF">
      <w:pPr>
        <w:rPr>
          <w:rFonts w:hint="default" w:ascii="Times New Roman" w:hAnsi="Times New Roman" w:cs="Times New Roman"/>
          <w:sz w:val="24"/>
          <w:szCs w:val="24"/>
        </w:rPr>
      </w:pPr>
    </w:p>
    <w:p w14:paraId="0E52EC3C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447540" cy="3134360"/>
            <wp:effectExtent l="9525" t="9525" r="23495" b="10795"/>
            <wp:docPr id="73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47540" cy="31343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40F97C">
      <w:pPr>
        <w:rPr>
          <w:rFonts w:hint="default" w:ascii="Times New Roman" w:hAnsi="Times New Roman" w:cs="Times New Roman"/>
          <w:sz w:val="24"/>
          <w:szCs w:val="24"/>
        </w:rPr>
      </w:pPr>
    </w:p>
    <w:p w14:paraId="0473EFB5">
      <w:pPr>
        <w:rPr>
          <w:rFonts w:hint="default" w:ascii="Times New Roman" w:hAnsi="Times New Roman" w:cs="Times New Roman"/>
          <w:sz w:val="24"/>
          <w:szCs w:val="24"/>
        </w:rPr>
      </w:pPr>
    </w:p>
    <w:p w14:paraId="2A88A6F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3BD8D995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618EC566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465C49C1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1F21830B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019A053D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78DAE06C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599342E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096E7A9B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7F7D3F6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1F509EB2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5005EB81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2BAC51EC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Automating Map Creation with Print Composer Atlas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2DF3A4A3">
      <w:pPr>
        <w:pStyle w:val="249"/>
        <w:numPr>
          <w:numId w:val="0"/>
        </w:num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Add Layer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&gt;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new vector layer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&gt;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HI_Wetlands.shp</w:t>
      </w:r>
    </w:p>
    <w:p w14:paraId="48B11E73">
      <w:pPr>
        <w:pStyle w:val="249"/>
        <w:numPr>
          <w:numId w:val="0"/>
        </w:num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Add Layer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&gt;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new vector layer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&gt;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country10.shp</w:t>
      </w:r>
    </w:p>
    <w:p w14:paraId="3C77C80D">
      <w:pPr>
        <w:rPr>
          <w:rFonts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200650" cy="2925445"/>
            <wp:effectExtent l="9525" t="9525" r="17145" b="21590"/>
            <wp:docPr id="15060485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048567" name="Picture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29254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6FDAA7">
      <w:pPr>
        <w:rPr>
          <w:rFonts w:ascii="Times New Roman" w:hAnsi="Times New Roman" w:cs="Times New Roman"/>
          <w:sz w:val="24"/>
          <w:szCs w:val="24"/>
        </w:rPr>
      </w:pPr>
    </w:p>
    <w:p w14:paraId="727886B2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Project &gt; New Print Layout</w:t>
      </w:r>
    </w:p>
    <w:p w14:paraId="444140E9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Add Item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&gt; Add Map</w:t>
      </w:r>
    </w:p>
    <w:p w14:paraId="6474A4AC">
      <w:pPr>
        <w:rPr>
          <w:rFonts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  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069840" cy="2851785"/>
            <wp:effectExtent l="9525" t="9525" r="10795" b="19050"/>
            <wp:docPr id="7774498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449829" name="Picture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69840" cy="28517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04469E">
      <w:pPr>
        <w:rPr>
          <w:rFonts w:ascii="Times New Roman" w:hAnsi="Times New Roman" w:cs="Times New Roman"/>
          <w:sz w:val="24"/>
          <w:szCs w:val="24"/>
        </w:rPr>
      </w:pPr>
    </w:p>
    <w:p w14:paraId="75958201">
      <w:pPr>
        <w:pStyle w:val="249"/>
        <w:numPr>
          <w:numId w:val="0"/>
        </w:num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Switch to the Atlas tab. Check the </w:t>
      </w:r>
      <w:r>
        <w:rPr>
          <w:rFonts w:ascii="Times New Roman" w:hAnsi="Times New Roman" w:cs="Times New Roman"/>
          <w:b/>
          <w:bCs/>
          <w:sz w:val="24"/>
          <w:szCs w:val="24"/>
        </w:rPr>
        <w:t>Generate an atlas box</w:t>
      </w:r>
      <w:r>
        <w:rPr>
          <w:rFonts w:ascii="Times New Roman" w:hAnsi="Times New Roman" w:cs="Times New Roman"/>
          <w:sz w:val="24"/>
          <w:szCs w:val="24"/>
        </w:rPr>
        <w:t xml:space="preserve">. Select the </w:t>
      </w:r>
      <w:r>
        <w:rPr>
          <w:rFonts w:ascii="Times New Roman" w:hAnsi="Times New Roman" w:cs="Times New Roman"/>
          <w:b/>
          <w:bCs/>
          <w:sz w:val="24"/>
          <w:szCs w:val="24"/>
        </w:rPr>
        <w:t>county10 as the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Coverage layer</w:t>
      </w:r>
      <w:r>
        <w:rPr>
          <w:rFonts w:ascii="Times New Roman" w:hAnsi="Times New Roman" w:cs="Times New Roman"/>
          <w:sz w:val="24"/>
          <w:szCs w:val="24"/>
        </w:rPr>
        <w:t xml:space="preserve">. An also </w:t>
      </w:r>
      <w:r>
        <w:rPr>
          <w:rFonts w:ascii="Times New Roman" w:hAnsi="Times New Roman" w:cs="Times New Roman"/>
          <w:b/>
          <w:bCs/>
          <w:sz w:val="24"/>
          <w:szCs w:val="24"/>
        </w:rPr>
        <w:t>check the Hidden coverage layer box</w:t>
      </w:r>
    </w:p>
    <w:p w14:paraId="62F6BD55">
      <w:pPr>
        <w:rPr>
          <w:rFonts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422900" cy="3050540"/>
            <wp:effectExtent l="9525" t="9525" r="23495" b="18415"/>
            <wp:docPr id="5599143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914350" name="Picture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30505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4FCD95">
      <w:pPr>
        <w:rPr>
          <w:rFonts w:ascii="Times New Roman" w:hAnsi="Times New Roman" w:cs="Times New Roman"/>
          <w:sz w:val="24"/>
          <w:szCs w:val="24"/>
        </w:rPr>
      </w:pPr>
    </w:p>
    <w:p w14:paraId="30EFE683">
      <w:pPr>
        <w:rPr>
          <w:rFonts w:ascii="Times New Roman" w:hAnsi="Times New Roman" w:cs="Times New Roman"/>
          <w:sz w:val="24"/>
          <w:szCs w:val="24"/>
        </w:rPr>
      </w:pPr>
    </w:p>
    <w:p w14:paraId="2CF4B3E7">
      <w:pPr>
        <w:rPr>
          <w:rFonts w:ascii="Times New Roman" w:hAnsi="Times New Roman" w:cs="Times New Roman"/>
          <w:sz w:val="24"/>
          <w:szCs w:val="24"/>
        </w:rPr>
      </w:pPr>
    </w:p>
    <w:p w14:paraId="2D826C05">
      <w:pPr>
        <w:pStyle w:val="249"/>
        <w:numPr>
          <w:ilvl w:val="0"/>
          <w:numId w:val="11"/>
        </w:numPr>
        <w:ind w:left="425" w:leftChars="0" w:hanging="425" w:firstLineChars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Go to Atlas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&gt;</w:t>
      </w:r>
      <w:r>
        <w:rPr>
          <w:rFonts w:ascii="Times New Roman" w:hAnsi="Times New Roman" w:cs="Times New Roman"/>
          <w:sz w:val="24"/>
          <w:szCs w:val="24"/>
        </w:rPr>
        <w:t xml:space="preserve"> Preview Atlas.</w:t>
      </w:r>
      <w:bookmarkStart w:id="0" w:name="_GoBack"/>
      <w:bookmarkEnd w:id="0"/>
    </w:p>
    <w:p w14:paraId="44FA9BB3">
      <w:pPr>
        <w:pStyle w:val="249"/>
        <w:numPr>
          <w:ilvl w:val="0"/>
          <w:numId w:val="11"/>
        </w:numPr>
        <w:ind w:left="425" w:leftChars="0" w:hanging="425" w:firstLineChars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Go to Add Item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&gt;</w:t>
      </w:r>
      <w:r>
        <w:rPr>
          <w:rFonts w:ascii="Times New Roman" w:hAnsi="Times New Roman" w:cs="Times New Roman"/>
          <w:sz w:val="24"/>
          <w:szCs w:val="24"/>
        </w:rPr>
        <w:t xml:space="preserve"> Add Label.</w:t>
      </w:r>
    </w:p>
    <w:p w14:paraId="20641C33">
      <w:pPr>
        <w:pStyle w:val="249"/>
        <w:numPr>
          <w:ilvl w:val="0"/>
          <w:numId w:val="11"/>
        </w:numPr>
        <w:ind w:left="425" w:leftChars="0" w:hanging="425" w:firstLineChars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Under the Item properties tab, click </w:t>
      </w:r>
      <w:r>
        <w:rPr>
          <w:rFonts w:ascii="Times New Roman" w:hAnsi="Times New Roman" w:cs="Times New Roman"/>
          <w:b/>
          <w:bCs/>
          <w:sz w:val="24"/>
          <w:szCs w:val="24"/>
        </w:rPr>
        <w:t>Insert an expression</w:t>
      </w:r>
      <w:r>
        <w:rPr>
          <w:rFonts w:ascii="Times New Roman" w:hAnsi="Times New Roman" w:cs="Times New Roman"/>
          <w:sz w:val="24"/>
          <w:szCs w:val="24"/>
        </w:rPr>
        <w:t>... button.</w:t>
      </w:r>
    </w:p>
    <w:p w14:paraId="39EA6270">
      <w:pPr>
        <w:pStyle w:val="249"/>
        <w:numPr>
          <w:ilvl w:val="0"/>
          <w:numId w:val="11"/>
        </w:numPr>
        <w:ind w:left="425" w:leftChars="0" w:hanging="425" w:firstLineChars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Add an expression like below and click OK</w:t>
      </w:r>
      <w:r>
        <w:rPr>
          <w:rFonts w:ascii="Times New Roman" w:hAnsi="Times New Roman" w:cs="Times New Roman"/>
          <w:b/>
          <w:bCs/>
          <w:sz w:val="24"/>
          <w:szCs w:val="24"/>
        </w:rPr>
        <w:t>. concat('County of ', "NAME10")</w:t>
      </w:r>
    </w:p>
    <w:p w14:paraId="1F52333E">
      <w:pPr>
        <w:rPr>
          <w:rFonts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  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114925" cy="3380105"/>
            <wp:effectExtent l="9525" t="9525" r="11430" b="24130"/>
            <wp:docPr id="6914608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460815" name="Picture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33801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232ACD">
      <w:pPr>
        <w:rPr>
          <w:rFonts w:ascii="Times New Roman" w:hAnsi="Times New Roman" w:cs="Times New Roman"/>
          <w:sz w:val="24"/>
          <w:szCs w:val="24"/>
        </w:rPr>
      </w:pPr>
    </w:p>
    <w:p w14:paraId="29CCA573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Adjust the font size to your liking.</w:t>
      </w:r>
      <w:r>
        <w:rPr>
          <w:rFonts w:ascii="Times New Roman" w:hAnsi="Times New Roman" w:cs="Times New Roman"/>
          <w:sz w:val="24"/>
          <w:szCs w:val="24"/>
        </w:rPr>
        <w:br w:type="textWrapping"/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348605" cy="3008630"/>
            <wp:effectExtent l="9525" t="9525" r="21590" b="14605"/>
            <wp:docPr id="12464065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406552" name="Picture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348605" cy="30086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69F3FE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</w:p>
    <w:p w14:paraId="307B52FF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Add another label and enter Wetlands Map</w:t>
      </w:r>
      <w:r>
        <w:rPr>
          <w:rFonts w:ascii="Times New Roman" w:hAnsi="Times New Roman" w:cs="Times New Roman"/>
          <w:sz w:val="24"/>
          <w:szCs w:val="24"/>
        </w:rPr>
        <w:t xml:space="preserve"> under the Main properties. Since there is no expression here, this text will remain the same on all maps.</w:t>
      </w:r>
    </w:p>
    <w:p w14:paraId="6A6C3DC2">
      <w:pPr>
        <w:rPr>
          <w:rFonts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495290" cy="3091180"/>
            <wp:effectExtent l="9525" t="9525" r="12065" b="23495"/>
            <wp:docPr id="2482288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228829" name="Picture 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95290" cy="30911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6CB084">
      <w:pPr>
        <w:rPr>
          <w:rFonts w:ascii="Times New Roman" w:hAnsi="Times New Roman" w:cs="Times New Roman"/>
          <w:sz w:val="24"/>
          <w:szCs w:val="24"/>
        </w:rPr>
      </w:pPr>
    </w:p>
    <w:p w14:paraId="59DB0055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Switch to the main QGIS window. Right-click the county10 layer and select Properties.</w:t>
      </w:r>
    </w:p>
    <w:p w14:paraId="161CC3B7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In the Style tab, select </w:t>
      </w:r>
      <w:r>
        <w:rPr>
          <w:rFonts w:ascii="Times New Roman" w:hAnsi="Times New Roman" w:cs="Times New Roman"/>
          <w:b/>
          <w:bCs/>
          <w:sz w:val="24"/>
          <w:szCs w:val="24"/>
        </w:rPr>
        <w:t>the Inverted polygons renderer</w:t>
      </w:r>
      <w:r>
        <w:rPr>
          <w:rFonts w:ascii="Times New Roman" w:hAnsi="Times New Roman" w:cs="Times New Roman"/>
          <w:sz w:val="24"/>
          <w:szCs w:val="24"/>
        </w:rPr>
        <w:t xml:space="preserve">. Select </w:t>
      </w:r>
      <w:r>
        <w:rPr>
          <w:rFonts w:ascii="Times New Roman" w:hAnsi="Times New Roman" w:cs="Times New Roman"/>
          <w:b/>
          <w:bCs/>
          <w:sz w:val="24"/>
          <w:szCs w:val="24"/>
        </w:rPr>
        <w:t>white as the fill color</w:t>
      </w:r>
      <w:r>
        <w:rPr>
          <w:rFonts w:ascii="Times New Roman" w:hAnsi="Times New Roman" w:cs="Times New Roman"/>
          <w:sz w:val="24"/>
          <w:szCs w:val="24"/>
        </w:rPr>
        <w:t xml:space="preserve"> and click OK.</w:t>
      </w:r>
    </w:p>
    <w:p w14:paraId="64F56345">
      <w:pPr>
        <w:rPr>
          <w:rFonts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342890" cy="3005455"/>
            <wp:effectExtent l="9525" t="9525" r="12065" b="17780"/>
            <wp:docPr id="14375135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513526" name="Picture 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42890" cy="30054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3192D75">
      <w:pPr>
        <w:rPr>
          <w:rFonts w:ascii="Times New Roman" w:hAnsi="Times New Roman" w:cs="Times New Roman"/>
          <w:sz w:val="24"/>
          <w:szCs w:val="24"/>
        </w:rPr>
      </w:pPr>
    </w:p>
    <w:p w14:paraId="3AEFEE0F">
      <w:pPr>
        <w:rPr>
          <w:rFonts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392420" cy="3033395"/>
            <wp:effectExtent l="9525" t="9525" r="23495" b="20320"/>
            <wp:docPr id="2981765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176511" name="Picture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392420" cy="30333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859597">
      <w:pPr>
        <w:rPr>
          <w:rFonts w:ascii="Times New Roman" w:hAnsi="Times New Roman" w:cs="Times New Roman"/>
          <w:sz w:val="24"/>
          <w:szCs w:val="24"/>
        </w:rPr>
      </w:pPr>
    </w:p>
    <w:p w14:paraId="336F763B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</w:p>
    <w:p w14:paraId="254D9628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Switch to the Print Composer window. If we want the effect of the inverted polygons to show, we need to </w:t>
      </w:r>
      <w:r>
        <w:rPr>
          <w:rFonts w:ascii="Times New Roman" w:hAnsi="Times New Roman" w:cs="Times New Roman"/>
          <w:b/>
          <w:bCs/>
          <w:sz w:val="24"/>
          <w:szCs w:val="24"/>
        </w:rPr>
        <w:t>uncheck the Hidden coverage layer box under Atlas generation.</w:t>
      </w:r>
    </w:p>
    <w:p w14:paraId="6B104784">
      <w:pPr>
        <w:rPr>
          <w:rFonts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483225" cy="3084195"/>
            <wp:effectExtent l="9525" t="9525" r="24130" b="15240"/>
            <wp:docPr id="1013706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70694" name="Picture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30841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1CC2BA">
      <w:pPr>
        <w:rPr>
          <w:rFonts w:ascii="Times New Roman" w:hAnsi="Times New Roman" w:cs="Times New Roman"/>
          <w:sz w:val="24"/>
          <w:szCs w:val="24"/>
        </w:rPr>
      </w:pPr>
    </w:p>
    <w:p w14:paraId="7407FA9B">
      <w:pPr>
        <w:rPr>
          <w:rFonts w:ascii="Times New Roman" w:hAnsi="Times New Roman" w:cs="Times New Roman"/>
          <w:sz w:val="24"/>
          <w:szCs w:val="24"/>
        </w:rPr>
      </w:pPr>
    </w:p>
    <w:p w14:paraId="52674142">
      <w:pPr>
        <w:rPr>
          <w:rFonts w:ascii="Times New Roman" w:hAnsi="Times New Roman" w:cs="Times New Roman"/>
          <w:sz w:val="24"/>
          <w:szCs w:val="24"/>
        </w:rPr>
      </w:pPr>
    </w:p>
    <w:p w14:paraId="4029A3E0">
      <w:pPr>
        <w:pStyle w:val="249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Switch to </w:t>
      </w:r>
      <w:r>
        <w:rPr>
          <w:rFonts w:ascii="Times New Roman" w:hAnsi="Times New Roman" w:cs="Times New Roman"/>
          <w:b/>
          <w:bCs/>
          <w:sz w:val="24"/>
          <w:szCs w:val="24"/>
        </w:rPr>
        <w:t>the main QGIS window</w:t>
      </w:r>
      <w:r>
        <w:rPr>
          <w:rFonts w:ascii="Times New Roman" w:hAnsi="Times New Roman" w:cs="Times New Roman"/>
          <w:sz w:val="24"/>
          <w:szCs w:val="24"/>
        </w:rPr>
        <w:t>. Right-click the county10 layer and select Properties.</w:t>
      </w:r>
    </w:p>
    <w:p w14:paraId="76D4B175">
      <w:pPr>
        <w:pStyle w:val="249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In the Style tab, </w:t>
      </w:r>
      <w:r>
        <w:rPr>
          <w:rFonts w:ascii="Times New Roman" w:hAnsi="Times New Roman" w:cs="Times New Roman"/>
          <w:b/>
          <w:bCs/>
          <w:sz w:val="24"/>
          <w:szCs w:val="24"/>
        </w:rPr>
        <w:t>select Rule-based renderer as the Sub renderer</w:t>
      </w:r>
      <w:r>
        <w:rPr>
          <w:rFonts w:ascii="Times New Roman" w:hAnsi="Times New Roman" w:cs="Times New Roman"/>
          <w:sz w:val="24"/>
          <w:szCs w:val="24"/>
        </w:rPr>
        <w:t>. Double-click the area under Rule.</w:t>
      </w:r>
    </w:p>
    <w:p w14:paraId="66DCE929">
      <w:pPr>
        <w:pStyle w:val="249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In the </w:t>
      </w:r>
      <w:r>
        <w:rPr>
          <w:rFonts w:ascii="Times New Roman" w:hAnsi="Times New Roman" w:cs="Times New Roman"/>
          <w:b/>
          <w:bCs/>
          <w:sz w:val="24"/>
          <w:szCs w:val="24"/>
        </w:rPr>
        <w:t>Expression string builder</w:t>
      </w:r>
      <w:r>
        <w:rPr>
          <w:rFonts w:ascii="Times New Roman" w:hAnsi="Times New Roman" w:cs="Times New Roman"/>
          <w:sz w:val="24"/>
          <w:szCs w:val="24"/>
        </w:rPr>
        <w:t>, expand the Atlas group of functions.</w:t>
      </w:r>
    </w:p>
    <w:p w14:paraId="24D042B5">
      <w:pPr>
        <w:pStyle w:val="249"/>
        <w:numPr>
          <w:ilvl w:val="0"/>
          <w:numId w:val="12"/>
        </w:num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Enter the expression as : </w:t>
      </w:r>
      <w:r>
        <w:rPr>
          <w:rFonts w:ascii="Times New Roman" w:hAnsi="Times New Roman" w:cs="Times New Roman"/>
          <w:b/>
          <w:bCs/>
          <w:sz w:val="24"/>
          <w:szCs w:val="24"/>
        </w:rPr>
        <w:t>$id=$atlas_featureid</w:t>
      </w:r>
    </w:p>
    <w:p w14:paraId="01C0EC7B">
      <w:pPr>
        <w:rPr>
          <w:rFonts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544820" cy="3663950"/>
            <wp:effectExtent l="9525" t="9525" r="23495" b="14605"/>
            <wp:docPr id="7459500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950013" name="Picture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44820" cy="36639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29A64F">
      <w:pPr>
        <w:rPr>
          <w:rFonts w:ascii="Times New Roman" w:hAnsi="Times New Roman" w:cs="Times New Roman"/>
          <w:sz w:val="24"/>
          <w:szCs w:val="24"/>
        </w:rPr>
      </w:pPr>
    </w:p>
    <w:p w14:paraId="6F3ACDFE">
      <w:pPr>
        <w:rPr>
          <w:rFonts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     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617085" cy="4173855"/>
            <wp:effectExtent l="9525" t="9525" r="21590" b="22860"/>
            <wp:docPr id="13451815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181587" name="Picture 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17085" cy="41738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9C8015">
      <w:pPr>
        <w:rPr>
          <w:rFonts w:ascii="Times New Roman" w:hAnsi="Times New Roman" w:cs="Times New Roman"/>
          <w:sz w:val="24"/>
          <w:szCs w:val="24"/>
        </w:rPr>
      </w:pPr>
    </w:p>
    <w:p w14:paraId="0246A85E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</w:p>
    <w:p w14:paraId="0D88AE67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</w:p>
    <w:p w14:paraId="72DC9F69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</w:p>
    <w:p w14:paraId="2A5F2AB1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</w:p>
    <w:p w14:paraId="5AE14E37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</w:p>
    <w:p w14:paraId="19BD2356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</w:p>
    <w:p w14:paraId="373B6A22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</w:p>
    <w:p w14:paraId="420B3ED8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</w:p>
    <w:p w14:paraId="2D01FEC1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</w:p>
    <w:p w14:paraId="1BB547CA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</w:p>
    <w:p w14:paraId="39F42D89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Back in the Print Composer window, click the Update preview button under Item properties tab to see the changes</w:t>
      </w:r>
    </w:p>
    <w:p w14:paraId="01292DD7">
      <w:pPr>
        <w:rPr>
          <w:rFonts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094605" cy="2865755"/>
            <wp:effectExtent l="9525" t="9525" r="16510" b="20320"/>
            <wp:docPr id="7295449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544913" name="Picture 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094605" cy="28657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3B8405D">
      <w:pPr>
        <w:rPr>
          <w:rFonts w:ascii="Times New Roman" w:hAnsi="Times New Roman" w:cs="Times New Roman"/>
          <w:sz w:val="24"/>
          <w:szCs w:val="24"/>
        </w:rPr>
      </w:pPr>
    </w:p>
    <w:p w14:paraId="48B18FD4">
      <w:pPr>
        <w:pStyle w:val="249"/>
        <w:numPr>
          <w:numId w:val="0"/>
        </w:num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Go to Add Item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&gt;</w:t>
      </w:r>
      <w:r>
        <w:rPr>
          <w:rFonts w:ascii="Times New Roman" w:hAnsi="Times New Roman" w:cs="Times New Roman"/>
          <w:sz w:val="24"/>
          <w:szCs w:val="24"/>
        </w:rPr>
        <w:t xml:space="preserve"> Add Label and select the area on the map. Click </w:t>
      </w:r>
      <w:r>
        <w:rPr>
          <w:rFonts w:ascii="Times New Roman" w:hAnsi="Times New Roman" w:cs="Times New Roman"/>
          <w:b/>
          <w:bCs/>
          <w:sz w:val="24"/>
          <w:szCs w:val="24"/>
        </w:rPr>
        <w:t>Insert an expression button.</w:t>
      </w:r>
    </w:p>
    <w:p w14:paraId="66DFF138">
      <w:pPr>
        <w:pStyle w:val="249"/>
        <w:numPr>
          <w:numId w:val="0"/>
        </w:num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Enter the expression as: </w:t>
      </w:r>
      <w:r>
        <w:rPr>
          <w:rFonts w:ascii="Times New Roman" w:hAnsi="Times New Roman" w:cs="Times New Roman"/>
          <w:b/>
          <w:bCs/>
          <w:sz w:val="24"/>
          <w:szCs w:val="24"/>
        </w:rPr>
        <w:t>concat('Created on: ', to_date($now))</w:t>
      </w:r>
    </w:p>
    <w:p w14:paraId="10C45E51">
      <w:pPr>
        <w:rPr>
          <w:rFonts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314950" cy="3492500"/>
            <wp:effectExtent l="9525" t="9525" r="9525" b="18415"/>
            <wp:docPr id="21035962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596285" name="Picture 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34925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C92845">
      <w:pPr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             </w:t>
      </w:r>
    </w:p>
    <w:p w14:paraId="415BF8AD">
      <w:pPr>
        <w:rPr>
          <w:rFonts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   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114300" distR="114300">
            <wp:extent cx="4994910" cy="2809875"/>
            <wp:effectExtent l="9525" t="9525" r="9525" b="15240"/>
            <wp:docPr id="12916996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699626" name="Picture 1"/>
                    <pic:cNvPicPr>
                      <a:picLocks noChangeAspect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4910" cy="2809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br w:type="textWrapping" w:clear="all"/>
      </w:r>
    </w:p>
    <w:p w14:paraId="02699CDC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</w:p>
    <w:p w14:paraId="6DD9DF10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</w:p>
    <w:p w14:paraId="152B75B7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</w:p>
    <w:p w14:paraId="1FE43B5F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</w:p>
    <w:p w14:paraId="22B22D9D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Once you are satisfied with the map layout, go to Atlas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&gt;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Export Atlas as Images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9D9DCD1">
      <w:pPr>
        <w:rPr>
          <w:rFonts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              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3515995" cy="3397250"/>
            <wp:effectExtent l="9525" t="9525" r="10160" b="22225"/>
            <wp:docPr id="17689974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997439" name="Picture 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33972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92EB6A">
      <w:pPr>
        <w:rPr>
          <w:rFonts w:ascii="Times New Roman" w:hAnsi="Times New Roman" w:cs="Times New Roman"/>
          <w:sz w:val="24"/>
          <w:szCs w:val="24"/>
        </w:rPr>
      </w:pPr>
    </w:p>
    <w:p w14:paraId="74E6A468">
      <w:pPr>
        <w:pStyle w:val="249"/>
        <w:numPr>
          <w:numId w:val="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Here are the map images for </w:t>
      </w:r>
      <w:r>
        <w:rPr>
          <w:rFonts w:ascii="Times New Roman" w:hAnsi="Times New Roman" w:cs="Times New Roman"/>
          <w:sz w:val="24"/>
          <w:szCs w:val="24"/>
          <w:lang w:val="en-US"/>
        </w:rPr>
        <w:t>reference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0EFDCC9">
      <w:pPr>
        <w:pStyle w:val="24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812665" cy="3402330"/>
            <wp:effectExtent l="9525" t="9525" r="24130" b="17145"/>
            <wp:docPr id="8878118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811899" name="Picture 1"/>
                    <pic:cNvPicPr>
                      <a:picLocks noChangeAspect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2665" cy="34023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829175" cy="3414395"/>
            <wp:effectExtent l="9525" t="9525" r="22860" b="20320"/>
            <wp:docPr id="150094569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945691" name="Picture 2"/>
                    <pic:cNvPicPr>
                      <a:picLocks noChangeAspect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34143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861560" cy="3444240"/>
            <wp:effectExtent l="9525" t="9525" r="20955" b="20955"/>
            <wp:docPr id="196792648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926483" name="Picture 3"/>
                    <pic:cNvPicPr>
                      <a:picLocks noChangeAspect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1560" cy="34442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877435" cy="3449320"/>
            <wp:effectExtent l="9525" t="9525" r="20320" b="15875"/>
            <wp:docPr id="58507205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072055" name="Picture 4"/>
                    <pic:cNvPicPr>
                      <a:picLocks noChangeAspect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7435" cy="34493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877435" cy="3449320"/>
            <wp:effectExtent l="9525" t="9525" r="20320" b="15875"/>
            <wp:docPr id="195346592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465921" name="Picture 5"/>
                    <pic:cNvPicPr>
                      <a:picLocks noChangeAspect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7435" cy="34493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B085313">
      <w:pPr>
        <w:pStyle w:val="249"/>
        <w:rPr>
          <w:rFonts w:ascii="Times New Roman" w:hAnsi="Times New Roman" w:cs="Times New Roman"/>
          <w:sz w:val="24"/>
          <w:szCs w:val="24"/>
        </w:rPr>
      </w:pPr>
    </w:p>
    <w:p w14:paraId="54291D1E">
      <w:pPr>
        <w:rPr>
          <w:rFonts w:hint="default" w:ascii="Times New Roman" w:hAnsi="Times New Roman" w:cs="Times New Roman"/>
          <w:sz w:val="24"/>
          <w:szCs w:val="24"/>
          <w:lang w:val="en-IN" w:eastAsia="zh-CN"/>
        </w:rPr>
      </w:pPr>
    </w:p>
    <w:sectPr>
      <w:headerReference r:id="rId3" w:type="default"/>
      <w:pgSz w:w="12240" w:h="20103"/>
      <w:pgMar w:top="1100" w:right="1519" w:bottom="1100" w:left="1519" w:header="720" w:footer="720" w:gutter="0"/>
      <w:pgBorders>
        <w:top w:val="single" w:color="auto" w:sz="4" w:space="1"/>
        <w:left w:val="single" w:color="auto" w:sz="4" w:space="4"/>
        <w:bottom w:val="single" w:color="auto" w:sz="4" w:space="1"/>
        <w:right w:val="single" w:color="auto" w:sz="4" w:space="4"/>
      </w:pgBorders>
      <w:cols w:space="0" w:num="1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E71382">
    <w:pPr>
      <w:pStyle w:val="40"/>
      <w:jc w:val="right"/>
      <w:rPr>
        <w:rFonts w:hint="default" w:ascii="Times New Roman" w:hAnsi="Times New Roman" w:cs="Times New Roman"/>
        <w:sz w:val="24"/>
        <w:szCs w:val="24"/>
        <w:lang w:val="en-US"/>
      </w:rPr>
    </w:pPr>
    <w:r>
      <w:rPr>
        <w:rFonts w:hint="default" w:ascii="Times New Roman" w:hAnsi="Times New Roman" w:cs="Times New Roman"/>
        <w:sz w:val="24"/>
        <w:szCs w:val="24"/>
        <w:lang w:val="en-US"/>
      </w:rPr>
      <w:t>ROLL NO.60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8E6250D"/>
    <w:multiLevelType w:val="singleLevel"/>
    <w:tmpl w:val="C8E6250D"/>
    <w:lvl w:ilvl="0" w:tentative="0">
      <w:start w:val="1"/>
      <w:numFmt w:val="decimal"/>
      <w:lvlText w:val="%1."/>
      <w:lvlJc w:val="left"/>
      <w:pPr>
        <w:tabs>
          <w:tab w:val="left" w:pos="425"/>
        </w:tabs>
        <w:ind w:left="425" w:leftChars="0" w:hanging="425" w:firstLineChars="0"/>
      </w:pPr>
      <w:rPr>
        <w:rFonts w:hint="default"/>
      </w:rPr>
    </w:lvl>
  </w:abstractNum>
  <w:abstractNum w:abstractNumId="1">
    <w:nsid w:val="FFFFFF7C"/>
    <w:multiLevelType w:val="singleLevel"/>
    <w:tmpl w:val="FFFFFF7C"/>
    <w:lvl w:ilvl="0" w:tentative="0">
      <w:start w:val="1"/>
      <w:numFmt w:val="decimal"/>
      <w:pStyle w:val="82"/>
      <w:lvlText w:val="%1."/>
      <w:lvlJc w:val="left"/>
      <w:pPr>
        <w:tabs>
          <w:tab w:val="left" w:pos="2040"/>
        </w:tabs>
        <w:ind w:left="2040" w:leftChars="800" w:hanging="360" w:hangingChars="200"/>
      </w:pPr>
    </w:lvl>
  </w:abstractNum>
  <w:abstractNum w:abstractNumId="2">
    <w:nsid w:val="FFFFFF7D"/>
    <w:multiLevelType w:val="singleLevel"/>
    <w:tmpl w:val="FFFFFF7D"/>
    <w:lvl w:ilvl="0" w:tentative="0">
      <w:start w:val="1"/>
      <w:numFmt w:val="decimal"/>
      <w:pStyle w:val="81"/>
      <w:lvlText w:val="%1."/>
      <w:lvlJc w:val="left"/>
      <w:pPr>
        <w:tabs>
          <w:tab w:val="left" w:pos="1620"/>
        </w:tabs>
        <w:ind w:left="1620" w:leftChars="600" w:hanging="360" w:hangingChars="200"/>
      </w:pPr>
    </w:lvl>
  </w:abstractNum>
  <w:abstractNum w:abstractNumId="3">
    <w:nsid w:val="FFFFFF7E"/>
    <w:multiLevelType w:val="singleLevel"/>
    <w:tmpl w:val="FFFFFF7E"/>
    <w:lvl w:ilvl="0" w:tentative="0">
      <w:start w:val="1"/>
      <w:numFmt w:val="decimal"/>
      <w:pStyle w:val="80"/>
      <w:lvlText w:val="%1."/>
      <w:lvlJc w:val="left"/>
      <w:pPr>
        <w:tabs>
          <w:tab w:val="left" w:pos="1200"/>
        </w:tabs>
        <w:ind w:left="1200" w:leftChars="400" w:hanging="360" w:hangingChars="200"/>
      </w:pPr>
    </w:lvl>
  </w:abstractNum>
  <w:abstractNum w:abstractNumId="4">
    <w:nsid w:val="FFFFFF7F"/>
    <w:multiLevelType w:val="singleLevel"/>
    <w:tmpl w:val="FFFFFF7F"/>
    <w:lvl w:ilvl="0" w:tentative="0">
      <w:start w:val="1"/>
      <w:numFmt w:val="decimal"/>
      <w:pStyle w:val="79"/>
      <w:lvlText w:val="%1."/>
      <w:lvlJc w:val="left"/>
      <w:pPr>
        <w:tabs>
          <w:tab w:val="left" w:pos="780"/>
        </w:tabs>
        <w:ind w:left="780" w:leftChars="200" w:hanging="360" w:hangingChars="200"/>
      </w:pPr>
    </w:lvl>
  </w:abstractNum>
  <w:abstractNum w:abstractNumId="5">
    <w:nsid w:val="FFFFFF80"/>
    <w:multiLevelType w:val="singleLevel"/>
    <w:tmpl w:val="FFFFFF80"/>
    <w:lvl w:ilvl="0" w:tentative="0">
      <w:start w:val="1"/>
      <w:numFmt w:val="bullet"/>
      <w:pStyle w:val="72"/>
      <w:lvlText w:val=""/>
      <w:lvlJc w:val="left"/>
      <w:pPr>
        <w:tabs>
          <w:tab w:val="left" w:pos="2040"/>
        </w:tabs>
        <w:ind w:left="2040" w:leftChars="800" w:hanging="360" w:hangingChars="200"/>
      </w:pPr>
      <w:rPr>
        <w:rFonts w:hint="default" w:ascii="Wingdings" w:hAnsi="Wingdings"/>
      </w:rPr>
    </w:lvl>
  </w:abstractNum>
  <w:abstractNum w:abstractNumId="6">
    <w:nsid w:val="FFFFFF81"/>
    <w:multiLevelType w:val="singleLevel"/>
    <w:tmpl w:val="FFFFFF81"/>
    <w:lvl w:ilvl="0" w:tentative="0">
      <w:start w:val="1"/>
      <w:numFmt w:val="bullet"/>
      <w:pStyle w:val="71"/>
      <w:lvlText w:val=""/>
      <w:lvlJc w:val="left"/>
      <w:pPr>
        <w:tabs>
          <w:tab w:val="left" w:pos="1620"/>
        </w:tabs>
        <w:ind w:left="1620" w:leftChars="600" w:hanging="360" w:hangingChars="200"/>
      </w:pPr>
      <w:rPr>
        <w:rFonts w:hint="default" w:ascii="Wingdings" w:hAnsi="Wingdings"/>
      </w:rPr>
    </w:lvl>
  </w:abstractNum>
  <w:abstractNum w:abstractNumId="7">
    <w:nsid w:val="FFFFFF82"/>
    <w:multiLevelType w:val="singleLevel"/>
    <w:tmpl w:val="FFFFFF82"/>
    <w:lvl w:ilvl="0" w:tentative="0">
      <w:start w:val="1"/>
      <w:numFmt w:val="bullet"/>
      <w:pStyle w:val="70"/>
      <w:lvlText w:val=""/>
      <w:lvlJc w:val="left"/>
      <w:pPr>
        <w:tabs>
          <w:tab w:val="left" w:pos="1200"/>
        </w:tabs>
        <w:ind w:left="1200" w:leftChars="400" w:hanging="360" w:hangingChars="200"/>
      </w:pPr>
      <w:rPr>
        <w:rFonts w:hint="default" w:ascii="Wingdings" w:hAnsi="Wingdings"/>
      </w:rPr>
    </w:lvl>
  </w:abstractNum>
  <w:abstractNum w:abstractNumId="8">
    <w:nsid w:val="FFFFFF83"/>
    <w:multiLevelType w:val="singleLevel"/>
    <w:tmpl w:val="FFFFFF83"/>
    <w:lvl w:ilvl="0" w:tentative="0">
      <w:start w:val="1"/>
      <w:numFmt w:val="bullet"/>
      <w:pStyle w:val="69"/>
      <w:lvlText w:val=""/>
      <w:lvlJc w:val="left"/>
      <w:pPr>
        <w:tabs>
          <w:tab w:val="left" w:pos="780"/>
        </w:tabs>
        <w:ind w:left="780" w:leftChars="200" w:hanging="360" w:hangingChars="200"/>
      </w:pPr>
      <w:rPr>
        <w:rFonts w:hint="default" w:ascii="Wingdings" w:hAnsi="Wingdings"/>
      </w:rPr>
    </w:lvl>
  </w:abstractNum>
  <w:abstractNum w:abstractNumId="9">
    <w:nsid w:val="FFFFFF88"/>
    <w:multiLevelType w:val="singleLevel"/>
    <w:tmpl w:val="FFFFFF88"/>
    <w:lvl w:ilvl="0" w:tentative="0">
      <w:start w:val="1"/>
      <w:numFmt w:val="decimal"/>
      <w:pStyle w:val="78"/>
      <w:lvlText w:val="%1."/>
      <w:lvlJc w:val="left"/>
      <w:pPr>
        <w:tabs>
          <w:tab w:val="left" w:pos="360"/>
        </w:tabs>
        <w:ind w:left="360" w:hanging="360" w:hangingChars="200"/>
      </w:pPr>
    </w:lvl>
  </w:abstractNum>
  <w:abstractNum w:abstractNumId="10">
    <w:nsid w:val="FFFFFF89"/>
    <w:multiLevelType w:val="singleLevel"/>
    <w:tmpl w:val="FFFFFF89"/>
    <w:lvl w:ilvl="0" w:tentative="0">
      <w:start w:val="1"/>
      <w:numFmt w:val="bullet"/>
      <w:pStyle w:val="68"/>
      <w:lvlText w:val=""/>
      <w:lvlJc w:val="left"/>
      <w:pPr>
        <w:tabs>
          <w:tab w:val="left" w:pos="360"/>
        </w:tabs>
        <w:ind w:left="360" w:hanging="360" w:hangingChars="200"/>
      </w:pPr>
      <w:rPr>
        <w:rFonts w:hint="default" w:ascii="Wingdings" w:hAnsi="Wingdings"/>
      </w:rPr>
    </w:lvl>
  </w:abstractNum>
  <w:abstractNum w:abstractNumId="11">
    <w:nsid w:val="25F25F7B"/>
    <w:multiLevelType w:val="multilevel"/>
    <w:tmpl w:val="25F25F7B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9"/>
  </w:num>
  <w:num w:numId="7">
    <w:abstractNumId w:val="4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30"/>
  <w:displayBackgroundShape w:val="1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720"/>
  <w:hyphenationZone w:val="360"/>
  <w:drawingGridVerticalSpacing w:val="156"/>
  <w:displayHorizontalDrawingGridEvery w:val="0"/>
  <w:displayVerticalDrawingGridEvery w:val="2"/>
  <w:characterSpacingControl w:val="doNotCompress"/>
  <w:compat>
    <w:spaceForUL/>
    <w:balanceSingleByteDoubleByteWidth/>
    <w:doNotLeaveBackslashAlone/>
    <w:ulTrailSpace/>
    <w:doNotExpandShiftReturn/>
    <w:footnoteLayoutLikeWW8/>
    <w:forgetLastTabAlignment/>
    <w:adjustLineHeightInTable/>
    <w:layoutRawTableWidth/>
    <w:layoutTableRowsApart/>
    <w:doNotBreakWrappedTables/>
    <w:doNotSnapToGridInCell/>
    <w:selectFldWithFirstOrLastChar/>
    <w:doNotWrapTextWithPunct/>
    <w:doNotUseEastAsianBreakRules/>
    <w:useWord2002TableStyleRu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075E10"/>
    <w:rsid w:val="00050A31"/>
    <w:rsid w:val="000716D2"/>
    <w:rsid w:val="00071AAB"/>
    <w:rsid w:val="000B76C4"/>
    <w:rsid w:val="000C5610"/>
    <w:rsid w:val="000E6552"/>
    <w:rsid w:val="000F3A4F"/>
    <w:rsid w:val="000F59AC"/>
    <w:rsid w:val="001364FE"/>
    <w:rsid w:val="001368DD"/>
    <w:rsid w:val="00147DB3"/>
    <w:rsid w:val="001518A5"/>
    <w:rsid w:val="00170095"/>
    <w:rsid w:val="00170E4F"/>
    <w:rsid w:val="001743F4"/>
    <w:rsid w:val="00187C33"/>
    <w:rsid w:val="001936B7"/>
    <w:rsid w:val="00196AB1"/>
    <w:rsid w:val="00201333"/>
    <w:rsid w:val="00210FA7"/>
    <w:rsid w:val="00216417"/>
    <w:rsid w:val="0026631D"/>
    <w:rsid w:val="002C2F53"/>
    <w:rsid w:val="0033518C"/>
    <w:rsid w:val="003437C2"/>
    <w:rsid w:val="00377186"/>
    <w:rsid w:val="003A1C03"/>
    <w:rsid w:val="00414627"/>
    <w:rsid w:val="00425D63"/>
    <w:rsid w:val="004643D8"/>
    <w:rsid w:val="00497C24"/>
    <w:rsid w:val="004C7BA5"/>
    <w:rsid w:val="004E7628"/>
    <w:rsid w:val="004F48F2"/>
    <w:rsid w:val="005149B1"/>
    <w:rsid w:val="005647F2"/>
    <w:rsid w:val="005662D1"/>
    <w:rsid w:val="00573A09"/>
    <w:rsid w:val="005A4526"/>
    <w:rsid w:val="005C1B16"/>
    <w:rsid w:val="005E53D0"/>
    <w:rsid w:val="006002EB"/>
    <w:rsid w:val="006128EF"/>
    <w:rsid w:val="006264B4"/>
    <w:rsid w:val="00643033"/>
    <w:rsid w:val="00644CC3"/>
    <w:rsid w:val="00661468"/>
    <w:rsid w:val="006649F0"/>
    <w:rsid w:val="0067245D"/>
    <w:rsid w:val="0068470E"/>
    <w:rsid w:val="00695DCD"/>
    <w:rsid w:val="006A05CC"/>
    <w:rsid w:val="006A35A7"/>
    <w:rsid w:val="007152D7"/>
    <w:rsid w:val="00746C14"/>
    <w:rsid w:val="007C2C59"/>
    <w:rsid w:val="00801F23"/>
    <w:rsid w:val="00837632"/>
    <w:rsid w:val="0085640F"/>
    <w:rsid w:val="008567AA"/>
    <w:rsid w:val="00892712"/>
    <w:rsid w:val="008A680A"/>
    <w:rsid w:val="008B0BB0"/>
    <w:rsid w:val="008E6C4B"/>
    <w:rsid w:val="008F18C0"/>
    <w:rsid w:val="00907648"/>
    <w:rsid w:val="00930FDE"/>
    <w:rsid w:val="00984C93"/>
    <w:rsid w:val="00987CE1"/>
    <w:rsid w:val="0099405C"/>
    <w:rsid w:val="009C600F"/>
    <w:rsid w:val="009D3723"/>
    <w:rsid w:val="009E04F2"/>
    <w:rsid w:val="00A03B7B"/>
    <w:rsid w:val="00A200C9"/>
    <w:rsid w:val="00A250D5"/>
    <w:rsid w:val="00A32F56"/>
    <w:rsid w:val="00A36028"/>
    <w:rsid w:val="00A91424"/>
    <w:rsid w:val="00AA2C77"/>
    <w:rsid w:val="00AC3FB9"/>
    <w:rsid w:val="00AC702A"/>
    <w:rsid w:val="00AD226F"/>
    <w:rsid w:val="00B13A52"/>
    <w:rsid w:val="00B24CF4"/>
    <w:rsid w:val="00B26993"/>
    <w:rsid w:val="00B4570C"/>
    <w:rsid w:val="00B5208C"/>
    <w:rsid w:val="00B74876"/>
    <w:rsid w:val="00BB7C2B"/>
    <w:rsid w:val="00BC1664"/>
    <w:rsid w:val="00BC2546"/>
    <w:rsid w:val="00C05085"/>
    <w:rsid w:val="00C1593D"/>
    <w:rsid w:val="00C56C7E"/>
    <w:rsid w:val="00C776A4"/>
    <w:rsid w:val="00CA2C6C"/>
    <w:rsid w:val="00CC0600"/>
    <w:rsid w:val="00CC78AC"/>
    <w:rsid w:val="00CF7953"/>
    <w:rsid w:val="00D07232"/>
    <w:rsid w:val="00D10245"/>
    <w:rsid w:val="00D21BDD"/>
    <w:rsid w:val="00D65F07"/>
    <w:rsid w:val="00D92BB7"/>
    <w:rsid w:val="00DC76D2"/>
    <w:rsid w:val="00DD30ED"/>
    <w:rsid w:val="00E64C21"/>
    <w:rsid w:val="00EC24C6"/>
    <w:rsid w:val="00EF2933"/>
    <w:rsid w:val="00F05146"/>
    <w:rsid w:val="00F1115D"/>
    <w:rsid w:val="00F3513C"/>
    <w:rsid w:val="00F465C5"/>
    <w:rsid w:val="00F5180D"/>
    <w:rsid w:val="00F51B21"/>
    <w:rsid w:val="00F51D87"/>
    <w:rsid w:val="00F8455C"/>
    <w:rsid w:val="082F7D82"/>
    <w:rsid w:val="084A791A"/>
    <w:rsid w:val="087F4A6C"/>
    <w:rsid w:val="09942142"/>
    <w:rsid w:val="0A714E10"/>
    <w:rsid w:val="0AEE49C5"/>
    <w:rsid w:val="0C2C597F"/>
    <w:rsid w:val="108A3F5E"/>
    <w:rsid w:val="13E001A9"/>
    <w:rsid w:val="156E2B63"/>
    <w:rsid w:val="16117544"/>
    <w:rsid w:val="190447D7"/>
    <w:rsid w:val="1E535010"/>
    <w:rsid w:val="2258077D"/>
    <w:rsid w:val="24355F09"/>
    <w:rsid w:val="24DD79EB"/>
    <w:rsid w:val="28A628E6"/>
    <w:rsid w:val="29682AB9"/>
    <w:rsid w:val="299F7980"/>
    <w:rsid w:val="2B9A7680"/>
    <w:rsid w:val="2C622962"/>
    <w:rsid w:val="327D0450"/>
    <w:rsid w:val="32B45169"/>
    <w:rsid w:val="3D013375"/>
    <w:rsid w:val="3D24686C"/>
    <w:rsid w:val="3F4F2D3B"/>
    <w:rsid w:val="40A43FE1"/>
    <w:rsid w:val="40A5279C"/>
    <w:rsid w:val="42FB311A"/>
    <w:rsid w:val="439C65F2"/>
    <w:rsid w:val="43B822A5"/>
    <w:rsid w:val="4401219E"/>
    <w:rsid w:val="46C33214"/>
    <w:rsid w:val="47561103"/>
    <w:rsid w:val="4CCA55D1"/>
    <w:rsid w:val="51052DEB"/>
    <w:rsid w:val="526E1F1D"/>
    <w:rsid w:val="53B30831"/>
    <w:rsid w:val="54136D7C"/>
    <w:rsid w:val="54C50A9A"/>
    <w:rsid w:val="55673AE7"/>
    <w:rsid w:val="55A175A6"/>
    <w:rsid w:val="563B63C7"/>
    <w:rsid w:val="5A852887"/>
    <w:rsid w:val="5C8F0A7C"/>
    <w:rsid w:val="5E3520BF"/>
    <w:rsid w:val="671C52A1"/>
    <w:rsid w:val="67793425"/>
    <w:rsid w:val="679D467D"/>
    <w:rsid w:val="69971947"/>
    <w:rsid w:val="69AE3A7E"/>
    <w:rsid w:val="6A1865B5"/>
    <w:rsid w:val="6F075E10"/>
    <w:rsid w:val="71E06E2B"/>
    <w:rsid w:val="76A305AF"/>
    <w:rsid w:val="7DF11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qFormat="1" w:unhideWhenUsed="0" w:uiPriority="0" w:semiHidden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qFormat="1" w:unhideWhenUsed="0" w:uiPriority="0" w:semiHidden="0" w:name="HTML Acronym"/>
    <w:lsdException w:qFormat="1"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qFormat="1"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qFormat="1" w:unhideWhenUsed="0" w:uiPriority="0" w:name="Normal Table"/>
    <w:lsdException w:qFormat="1" w:unhideWhenUsed="0" w:uiPriority="0" w:semiHidden="0" w:name="annotation subject"/>
    <w:lsdException w:qFormat="1" w:unhideWhenUsed="0" w:uiPriority="0" w:semiHidden="0" w:name="Table Simple 1"/>
    <w:lsdException w:qFormat="1" w:unhideWhenUsed="0" w:uiPriority="0" w:semiHidden="0" w:name="Table Simple 2"/>
    <w:lsdException w:qFormat="1" w:unhideWhenUsed="0" w:uiPriority="0" w:semiHidden="0" w:name="Table Simple 3"/>
    <w:lsdException w:qFormat="1" w:unhideWhenUsed="0" w:uiPriority="0" w:semiHidden="0" w:name="Table Classic 1"/>
    <w:lsdException w:qFormat="1" w:unhideWhenUsed="0" w:uiPriority="0" w:semiHidden="0" w:name="Table Classic 2"/>
    <w:lsdException w:qFormat="1" w:unhideWhenUsed="0" w:uiPriority="0" w:semiHidden="0" w:name="Table Classic 3"/>
    <w:lsdException w:qFormat="1" w:unhideWhenUsed="0" w:uiPriority="0" w:semiHidden="0" w:name="Table Classic 4"/>
    <w:lsdException w:qFormat="1" w:unhideWhenUsed="0" w:uiPriority="0" w:semiHidden="0" w:name="Table Colorful 1"/>
    <w:lsdException w:qFormat="1" w:unhideWhenUsed="0" w:uiPriority="0" w:semiHidden="0" w:name="Table Colorful 2"/>
    <w:lsdException w:qFormat="1" w:unhideWhenUsed="0" w:uiPriority="0" w:semiHidden="0" w:name="Table Colorful 3"/>
    <w:lsdException w:qFormat="1" w:unhideWhenUsed="0" w:uiPriority="0" w:semiHidden="0" w:name="Table Columns 1"/>
    <w:lsdException w:qFormat="1" w:unhideWhenUsed="0" w:uiPriority="0" w:semiHidden="0" w:name="Table Columns 2"/>
    <w:lsdException w:qFormat="1" w:unhideWhenUsed="0" w:uiPriority="0" w:semiHidden="0" w:name="Table Columns 3"/>
    <w:lsdException w:qFormat="1" w:unhideWhenUsed="0" w:uiPriority="0" w:semiHidden="0" w:name="Table Columns 4"/>
    <w:lsdException w:qFormat="1" w:unhideWhenUsed="0" w:uiPriority="0" w:semiHidden="0" w:name="Table Columns 5"/>
    <w:lsdException w:qFormat="1" w:unhideWhenUsed="0" w:uiPriority="0" w:semiHidden="0" w:name="Table Grid 1"/>
    <w:lsdException w:qFormat="1" w:unhideWhenUsed="0" w:uiPriority="0" w:semiHidden="0" w:name="Table Grid 2"/>
    <w:lsdException w:qFormat="1" w:unhideWhenUsed="0" w:uiPriority="0" w:semiHidden="0" w:name="Table Grid 3"/>
    <w:lsdException w:qFormat="1" w:unhideWhenUsed="0" w:uiPriority="0" w:semiHidden="0" w:name="Table Grid 4"/>
    <w:lsdException w:qFormat="1" w:unhideWhenUsed="0" w:uiPriority="0" w:semiHidden="0" w:name="Table Grid 5"/>
    <w:lsdException w:qFormat="1" w:unhideWhenUsed="0" w:uiPriority="0" w:semiHidden="0" w:name="Table Grid 6"/>
    <w:lsdException w:qFormat="1" w:unhideWhenUsed="0" w:uiPriority="0" w:semiHidden="0" w:name="Table Grid 7"/>
    <w:lsdException w:qFormat="1" w:unhideWhenUsed="0" w:uiPriority="0" w:semiHidden="0" w:name="Table Grid 8"/>
    <w:lsdException w:qFormat="1" w:unhideWhenUsed="0" w:uiPriority="0" w:semiHidden="0" w:name="Table List 1"/>
    <w:lsdException w:qFormat="1" w:unhideWhenUsed="0" w:uiPriority="0" w:semiHidden="0" w:name="Table List 2"/>
    <w:lsdException w:qFormat="1" w:unhideWhenUsed="0" w:uiPriority="0" w:semiHidden="0" w:name="Table List 3"/>
    <w:lsdException w:qFormat="1" w:unhideWhenUsed="0" w:uiPriority="0" w:semiHidden="0" w:name="Table List 4"/>
    <w:lsdException w:qFormat="1" w:unhideWhenUsed="0" w:uiPriority="0" w:semiHidden="0" w:name="Table List 5"/>
    <w:lsdException w:qFormat="1" w:unhideWhenUsed="0" w:uiPriority="0" w:semiHidden="0" w:name="Table List 6"/>
    <w:lsdException w:qFormat="1" w:unhideWhenUsed="0" w:uiPriority="0" w:semiHidden="0" w:name="Table List 7"/>
    <w:lsdException w:qFormat="1" w:unhideWhenUsed="0" w:uiPriority="0" w:semiHidden="0" w:name="Table List 8"/>
    <w:lsdException w:qFormat="1" w:unhideWhenUsed="0" w:uiPriority="0" w:semiHidden="0" w:name="Table 3D effects 1"/>
    <w:lsdException w:qFormat="1" w:unhideWhenUsed="0" w:uiPriority="0" w:semiHidden="0" w:name="Table 3D effects 2"/>
    <w:lsdException w:qFormat="1" w:unhideWhenUsed="0" w:uiPriority="0" w:semiHidden="0" w:name="Table 3D effects 3"/>
    <w:lsdException w:qFormat="1" w:unhideWhenUsed="0" w:uiPriority="0" w:semiHidden="0" w:name="Table Contemporary"/>
    <w:lsdException w:qFormat="1" w:unhideWhenUsed="0" w:uiPriority="0" w:semiHidden="0" w:name="Table Elegant"/>
    <w:lsdException w:qFormat="1" w:unhideWhenUsed="0" w:uiPriority="0" w:semiHidden="0" w:name="Table Professional"/>
    <w:lsdException w:qFormat="1" w:unhideWhenUsed="0" w:uiPriority="0" w:semiHidden="0" w:name="Table Subtle 1"/>
    <w:lsdException w:qFormat="1" w:unhideWhenUsed="0" w:uiPriority="0" w:semiHidden="0" w:name="Table Subtle 2"/>
    <w:lsdException w:qFormat="1" w:unhideWhenUsed="0" w:uiPriority="0" w:semiHidden="0" w:name="Table Web 1"/>
    <w:lsdException w:qFormat="1" w:unhideWhenUsed="0" w:uiPriority="0" w:semiHidden="0" w:name="Table Web 2"/>
    <w:lsdException w:qFormat="1"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qFormat="1" w:unhideWhenUsed="0" w:uiPriority="0" w:semiHidden="0" w:name="Table Theme"/>
    <w:lsdException w:qFormat="1" w:unhideWhenUsed="0" w:uiPriority="60" w:semiHidden="0" w:name="Light Shading"/>
    <w:lsdException w:qFormat="1"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34" w:semiHidden="0" w:name="List Paragraph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b/>
      <w:bCs/>
      <w:sz w:val="32"/>
      <w:szCs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b/>
      <w:bCs/>
      <w:sz w:val="24"/>
      <w:szCs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7"/>
    </w:pPr>
    <w:rPr>
      <w:sz w:val="24"/>
      <w:szCs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8"/>
    </w:pPr>
    <w:rPr>
      <w:szCs w:val="21"/>
    </w:rPr>
  </w:style>
  <w:style w:type="character" w:default="1" w:styleId="11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Balloon Text"/>
    <w:basedOn w:val="1"/>
    <w:qFormat/>
    <w:uiPriority w:val="0"/>
    <w:rPr>
      <w:sz w:val="16"/>
      <w:szCs w:val="16"/>
    </w:rPr>
  </w:style>
  <w:style w:type="paragraph" w:styleId="14">
    <w:name w:val="Block Text"/>
    <w:basedOn w:val="1"/>
    <w:qFormat/>
    <w:uiPriority w:val="0"/>
    <w:pPr>
      <w:spacing w:after="120"/>
      <w:ind w:left="1440" w:leftChars="700" w:right="1440" w:rightChars="700"/>
    </w:pPr>
  </w:style>
  <w:style w:type="paragraph" w:styleId="15">
    <w:name w:val="Body Text"/>
    <w:basedOn w:val="1"/>
    <w:qFormat/>
    <w:uiPriority w:val="0"/>
    <w:pPr>
      <w:spacing w:after="120"/>
    </w:pPr>
  </w:style>
  <w:style w:type="paragraph" w:styleId="16">
    <w:name w:val="Body Text 2"/>
    <w:basedOn w:val="1"/>
    <w:qFormat/>
    <w:uiPriority w:val="0"/>
    <w:pPr>
      <w:spacing w:after="120" w:line="480" w:lineRule="auto"/>
    </w:pPr>
  </w:style>
  <w:style w:type="paragraph" w:styleId="17">
    <w:name w:val="Body Text 3"/>
    <w:basedOn w:val="1"/>
    <w:qFormat/>
    <w:uiPriority w:val="0"/>
    <w:pPr>
      <w:spacing w:after="120"/>
    </w:pPr>
    <w:rPr>
      <w:sz w:val="16"/>
      <w:szCs w:val="16"/>
    </w:rPr>
  </w:style>
  <w:style w:type="paragraph" w:styleId="18">
    <w:name w:val="Body Text First Indent"/>
    <w:basedOn w:val="15"/>
    <w:qFormat/>
    <w:uiPriority w:val="0"/>
    <w:pPr>
      <w:ind w:firstLine="420" w:firstLineChars="100"/>
    </w:pPr>
  </w:style>
  <w:style w:type="paragraph" w:styleId="19">
    <w:name w:val="Body Text Indent"/>
    <w:basedOn w:val="1"/>
    <w:qFormat/>
    <w:uiPriority w:val="0"/>
    <w:pPr>
      <w:spacing w:after="120"/>
      <w:ind w:left="420" w:leftChars="200"/>
    </w:pPr>
  </w:style>
  <w:style w:type="paragraph" w:styleId="20">
    <w:name w:val="Body Text First Indent 2"/>
    <w:basedOn w:val="19"/>
    <w:qFormat/>
    <w:uiPriority w:val="0"/>
    <w:pPr>
      <w:ind w:firstLine="420" w:firstLineChars="200"/>
    </w:pPr>
  </w:style>
  <w:style w:type="paragraph" w:styleId="21">
    <w:name w:val="Body Text Indent 2"/>
    <w:basedOn w:val="1"/>
    <w:qFormat/>
    <w:uiPriority w:val="0"/>
    <w:pPr>
      <w:spacing w:after="120" w:line="480" w:lineRule="auto"/>
      <w:ind w:left="420" w:leftChars="200"/>
    </w:pPr>
  </w:style>
  <w:style w:type="paragraph" w:styleId="22">
    <w:name w:val="Body Text Indent 3"/>
    <w:basedOn w:val="1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23">
    <w:name w:val="caption"/>
    <w:basedOn w:val="1"/>
    <w:next w:val="1"/>
    <w:semiHidden/>
    <w:unhideWhenUsed/>
    <w:qFormat/>
    <w:uiPriority w:val="0"/>
    <w:rPr>
      <w:rFonts w:ascii="Arial" w:hAnsi="Arial" w:eastAsia="黑体" w:cs="Arial"/>
      <w:sz w:val="20"/>
    </w:rPr>
  </w:style>
  <w:style w:type="paragraph" w:styleId="24">
    <w:name w:val="Closing"/>
    <w:basedOn w:val="1"/>
    <w:qFormat/>
    <w:uiPriority w:val="0"/>
    <w:pPr>
      <w:ind w:left="100" w:leftChars="2100"/>
    </w:pPr>
  </w:style>
  <w:style w:type="character" w:styleId="25">
    <w:name w:val="annotation reference"/>
    <w:basedOn w:val="11"/>
    <w:qFormat/>
    <w:uiPriority w:val="0"/>
    <w:rPr>
      <w:sz w:val="21"/>
      <w:szCs w:val="21"/>
    </w:rPr>
  </w:style>
  <w:style w:type="paragraph" w:styleId="26">
    <w:name w:val="annotation text"/>
    <w:basedOn w:val="1"/>
    <w:qFormat/>
    <w:uiPriority w:val="0"/>
    <w:pPr>
      <w:jc w:val="left"/>
    </w:pPr>
  </w:style>
  <w:style w:type="paragraph" w:styleId="27">
    <w:name w:val="annotation subject"/>
    <w:basedOn w:val="26"/>
    <w:next w:val="26"/>
    <w:qFormat/>
    <w:uiPriority w:val="0"/>
    <w:rPr>
      <w:b/>
      <w:bCs/>
    </w:rPr>
  </w:style>
  <w:style w:type="paragraph" w:styleId="28">
    <w:name w:val="Date"/>
    <w:basedOn w:val="1"/>
    <w:next w:val="1"/>
    <w:qFormat/>
    <w:uiPriority w:val="0"/>
    <w:pPr>
      <w:ind w:left="100" w:leftChars="2500"/>
    </w:pPr>
  </w:style>
  <w:style w:type="paragraph" w:styleId="29">
    <w:name w:val="Document Map"/>
    <w:basedOn w:val="1"/>
    <w:qFormat/>
    <w:uiPriority w:val="0"/>
    <w:pPr>
      <w:shd w:val="clear" w:color="auto" w:fill="000080"/>
    </w:pPr>
  </w:style>
  <w:style w:type="paragraph" w:styleId="30">
    <w:name w:val="E-mail Signature"/>
    <w:basedOn w:val="1"/>
    <w:qFormat/>
    <w:uiPriority w:val="0"/>
  </w:style>
  <w:style w:type="character" w:styleId="31">
    <w:name w:val="Emphasis"/>
    <w:basedOn w:val="11"/>
    <w:qFormat/>
    <w:uiPriority w:val="0"/>
    <w:rPr>
      <w:i/>
      <w:iCs/>
    </w:rPr>
  </w:style>
  <w:style w:type="character" w:styleId="32">
    <w:name w:val="endnote reference"/>
    <w:basedOn w:val="11"/>
    <w:qFormat/>
    <w:uiPriority w:val="0"/>
    <w:rPr>
      <w:vertAlign w:val="superscript"/>
    </w:rPr>
  </w:style>
  <w:style w:type="paragraph" w:styleId="33">
    <w:name w:val="endnote text"/>
    <w:basedOn w:val="1"/>
    <w:qFormat/>
    <w:uiPriority w:val="0"/>
    <w:pPr>
      <w:snapToGrid w:val="0"/>
      <w:jc w:val="left"/>
    </w:pPr>
  </w:style>
  <w:style w:type="paragraph" w:styleId="34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snapToGrid w:val="0"/>
      <w:ind w:left="100" w:leftChars="1400"/>
    </w:pPr>
    <w:rPr>
      <w:rFonts w:ascii="Arial" w:hAnsi="Arial" w:cs="Arial"/>
      <w:sz w:val="24"/>
      <w:szCs w:val="24"/>
    </w:rPr>
  </w:style>
  <w:style w:type="paragraph" w:styleId="35">
    <w:name w:val="envelope return"/>
    <w:basedOn w:val="1"/>
    <w:qFormat/>
    <w:uiPriority w:val="0"/>
    <w:pPr>
      <w:snapToGrid w:val="0"/>
    </w:pPr>
    <w:rPr>
      <w:rFonts w:ascii="Arial" w:hAnsi="Arial" w:cs="Arial"/>
    </w:rPr>
  </w:style>
  <w:style w:type="character" w:styleId="36">
    <w:name w:val="FollowedHyperlink"/>
    <w:basedOn w:val="11"/>
    <w:qFormat/>
    <w:uiPriority w:val="0"/>
    <w:rPr>
      <w:color w:val="800080"/>
      <w:u w:val="single"/>
    </w:rPr>
  </w:style>
  <w:style w:type="paragraph" w:styleId="3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38">
    <w:name w:val="footnote reference"/>
    <w:basedOn w:val="11"/>
    <w:qFormat/>
    <w:uiPriority w:val="0"/>
    <w:rPr>
      <w:vertAlign w:val="superscript"/>
    </w:rPr>
  </w:style>
  <w:style w:type="paragraph" w:styleId="39">
    <w:name w:val="footnote text"/>
    <w:basedOn w:val="1"/>
    <w:qFormat/>
    <w:uiPriority w:val="0"/>
    <w:pPr>
      <w:snapToGrid w:val="0"/>
      <w:jc w:val="left"/>
    </w:pPr>
    <w:rPr>
      <w:sz w:val="18"/>
      <w:szCs w:val="18"/>
    </w:rPr>
  </w:style>
  <w:style w:type="paragraph" w:styleId="40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41">
    <w:name w:val="HTML Acronym"/>
    <w:basedOn w:val="11"/>
    <w:qFormat/>
    <w:uiPriority w:val="0"/>
  </w:style>
  <w:style w:type="paragraph" w:styleId="42">
    <w:name w:val="HTML Address"/>
    <w:basedOn w:val="1"/>
    <w:qFormat/>
    <w:uiPriority w:val="0"/>
    <w:rPr>
      <w:i/>
      <w:iCs/>
    </w:rPr>
  </w:style>
  <w:style w:type="character" w:styleId="43">
    <w:name w:val="HTML Cite"/>
    <w:basedOn w:val="11"/>
    <w:qFormat/>
    <w:uiPriority w:val="0"/>
    <w:rPr>
      <w:i/>
      <w:iCs/>
    </w:rPr>
  </w:style>
  <w:style w:type="character" w:styleId="44">
    <w:name w:val="HTML Code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45">
    <w:name w:val="HTML Definition"/>
    <w:basedOn w:val="11"/>
    <w:qFormat/>
    <w:uiPriority w:val="0"/>
    <w:rPr>
      <w:i/>
      <w:iCs/>
    </w:rPr>
  </w:style>
  <w:style w:type="character" w:styleId="46">
    <w:name w:val="HTML Keyboard"/>
    <w:basedOn w:val="11"/>
    <w:qFormat/>
    <w:uiPriority w:val="0"/>
    <w:rPr>
      <w:rFonts w:ascii="Courier New" w:hAnsi="Courier New" w:cs="Courier New"/>
      <w:sz w:val="20"/>
      <w:szCs w:val="20"/>
    </w:rPr>
  </w:style>
  <w:style w:type="paragraph" w:styleId="47">
    <w:name w:val="HTML Preformatted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SimSun" w:hAnsi="SimSun" w:eastAsia="SimSun" w:cs="SimSun"/>
      <w:kern w:val="0"/>
      <w:sz w:val="24"/>
      <w:szCs w:val="24"/>
      <w:lang w:val="en-US" w:eastAsia="zh-CN" w:bidi="ar"/>
    </w:rPr>
  </w:style>
  <w:style w:type="character" w:styleId="48">
    <w:name w:val="HTML Sample"/>
    <w:basedOn w:val="11"/>
    <w:qFormat/>
    <w:uiPriority w:val="0"/>
    <w:rPr>
      <w:rFonts w:ascii="Courier New" w:hAnsi="Courier New" w:cs="Courier New"/>
    </w:rPr>
  </w:style>
  <w:style w:type="character" w:styleId="49">
    <w:name w:val="HTML Typewriter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50">
    <w:name w:val="HTML Variable"/>
    <w:basedOn w:val="11"/>
    <w:qFormat/>
    <w:uiPriority w:val="0"/>
    <w:rPr>
      <w:i/>
      <w:iCs/>
    </w:rPr>
  </w:style>
  <w:style w:type="character" w:styleId="51">
    <w:name w:val="Hyperlink"/>
    <w:basedOn w:val="11"/>
    <w:qFormat/>
    <w:uiPriority w:val="0"/>
    <w:rPr>
      <w:color w:val="0000FF"/>
      <w:u w:val="single"/>
    </w:rPr>
  </w:style>
  <w:style w:type="paragraph" w:styleId="52">
    <w:name w:val="index 1"/>
    <w:basedOn w:val="1"/>
    <w:next w:val="1"/>
    <w:qFormat/>
    <w:uiPriority w:val="0"/>
  </w:style>
  <w:style w:type="paragraph" w:styleId="53">
    <w:name w:val="index 2"/>
    <w:basedOn w:val="1"/>
    <w:next w:val="1"/>
    <w:qFormat/>
    <w:uiPriority w:val="0"/>
    <w:pPr>
      <w:ind w:left="200" w:leftChars="200"/>
    </w:pPr>
  </w:style>
  <w:style w:type="paragraph" w:styleId="54">
    <w:name w:val="index 3"/>
    <w:basedOn w:val="1"/>
    <w:next w:val="1"/>
    <w:qFormat/>
    <w:uiPriority w:val="0"/>
    <w:pPr>
      <w:ind w:left="400" w:leftChars="400"/>
    </w:pPr>
  </w:style>
  <w:style w:type="paragraph" w:styleId="55">
    <w:name w:val="index 4"/>
    <w:basedOn w:val="1"/>
    <w:next w:val="1"/>
    <w:qFormat/>
    <w:uiPriority w:val="0"/>
    <w:pPr>
      <w:ind w:left="600" w:leftChars="600"/>
    </w:pPr>
  </w:style>
  <w:style w:type="paragraph" w:styleId="56">
    <w:name w:val="index 5"/>
    <w:basedOn w:val="1"/>
    <w:next w:val="1"/>
    <w:qFormat/>
    <w:uiPriority w:val="0"/>
    <w:pPr>
      <w:ind w:left="800" w:leftChars="800"/>
    </w:pPr>
  </w:style>
  <w:style w:type="paragraph" w:styleId="57">
    <w:name w:val="index 6"/>
    <w:basedOn w:val="1"/>
    <w:next w:val="1"/>
    <w:qFormat/>
    <w:uiPriority w:val="0"/>
    <w:pPr>
      <w:ind w:left="1000" w:leftChars="1000"/>
    </w:pPr>
  </w:style>
  <w:style w:type="paragraph" w:styleId="58">
    <w:name w:val="index 7"/>
    <w:basedOn w:val="1"/>
    <w:next w:val="1"/>
    <w:qFormat/>
    <w:uiPriority w:val="0"/>
    <w:pPr>
      <w:ind w:left="1200" w:leftChars="1200"/>
    </w:pPr>
  </w:style>
  <w:style w:type="paragraph" w:styleId="59">
    <w:name w:val="index 8"/>
    <w:basedOn w:val="1"/>
    <w:next w:val="1"/>
    <w:qFormat/>
    <w:uiPriority w:val="0"/>
    <w:pPr>
      <w:ind w:left="1400" w:leftChars="1400"/>
    </w:pPr>
  </w:style>
  <w:style w:type="paragraph" w:styleId="60">
    <w:name w:val="index 9"/>
    <w:basedOn w:val="1"/>
    <w:next w:val="1"/>
    <w:qFormat/>
    <w:uiPriority w:val="0"/>
    <w:pPr>
      <w:ind w:left="1600" w:leftChars="1600"/>
    </w:pPr>
  </w:style>
  <w:style w:type="paragraph" w:styleId="61">
    <w:name w:val="index heading"/>
    <w:basedOn w:val="1"/>
    <w:next w:val="52"/>
    <w:qFormat/>
    <w:uiPriority w:val="0"/>
    <w:rPr>
      <w:rFonts w:ascii="Arial" w:hAnsi="Arial" w:cs="Arial"/>
      <w:b/>
      <w:bCs/>
    </w:rPr>
  </w:style>
  <w:style w:type="character" w:styleId="62">
    <w:name w:val="line number"/>
    <w:basedOn w:val="11"/>
    <w:qFormat/>
    <w:uiPriority w:val="0"/>
  </w:style>
  <w:style w:type="paragraph" w:styleId="63">
    <w:name w:val="List"/>
    <w:basedOn w:val="1"/>
    <w:qFormat/>
    <w:uiPriority w:val="0"/>
    <w:pPr>
      <w:ind w:left="200" w:hanging="200" w:hangingChars="200"/>
    </w:pPr>
  </w:style>
  <w:style w:type="paragraph" w:styleId="64">
    <w:name w:val="List 2"/>
    <w:basedOn w:val="1"/>
    <w:qFormat/>
    <w:uiPriority w:val="0"/>
    <w:pPr>
      <w:ind w:left="100" w:leftChars="200" w:hanging="200" w:hangingChars="200"/>
    </w:pPr>
  </w:style>
  <w:style w:type="paragraph" w:styleId="65">
    <w:name w:val="List 3"/>
    <w:basedOn w:val="1"/>
    <w:qFormat/>
    <w:uiPriority w:val="0"/>
    <w:pPr>
      <w:ind w:left="100" w:leftChars="400" w:hanging="200" w:hangingChars="200"/>
    </w:pPr>
  </w:style>
  <w:style w:type="paragraph" w:styleId="66">
    <w:name w:val="List 4"/>
    <w:basedOn w:val="1"/>
    <w:qFormat/>
    <w:uiPriority w:val="0"/>
    <w:pPr>
      <w:ind w:left="100" w:leftChars="600" w:hanging="200" w:hangingChars="200"/>
    </w:pPr>
  </w:style>
  <w:style w:type="paragraph" w:styleId="67">
    <w:name w:val="List 5"/>
    <w:basedOn w:val="1"/>
    <w:qFormat/>
    <w:uiPriority w:val="0"/>
    <w:pPr>
      <w:ind w:left="100" w:leftChars="800" w:hanging="200" w:hangingChars="200"/>
    </w:pPr>
  </w:style>
  <w:style w:type="paragraph" w:styleId="68">
    <w:name w:val="List Bullet"/>
    <w:basedOn w:val="1"/>
    <w:qFormat/>
    <w:uiPriority w:val="0"/>
    <w:pPr>
      <w:numPr>
        <w:ilvl w:val="0"/>
        <w:numId w:val="1"/>
      </w:numPr>
    </w:pPr>
  </w:style>
  <w:style w:type="paragraph" w:styleId="69">
    <w:name w:val="List Bullet 2"/>
    <w:basedOn w:val="1"/>
    <w:qFormat/>
    <w:uiPriority w:val="0"/>
    <w:pPr>
      <w:numPr>
        <w:ilvl w:val="0"/>
        <w:numId w:val="2"/>
      </w:numPr>
    </w:pPr>
  </w:style>
  <w:style w:type="paragraph" w:styleId="70">
    <w:name w:val="List Bullet 3"/>
    <w:basedOn w:val="1"/>
    <w:qFormat/>
    <w:uiPriority w:val="0"/>
    <w:pPr>
      <w:numPr>
        <w:ilvl w:val="0"/>
        <w:numId w:val="3"/>
      </w:numPr>
    </w:pPr>
  </w:style>
  <w:style w:type="paragraph" w:styleId="71">
    <w:name w:val="List Bullet 4"/>
    <w:basedOn w:val="1"/>
    <w:qFormat/>
    <w:uiPriority w:val="0"/>
    <w:pPr>
      <w:numPr>
        <w:ilvl w:val="0"/>
        <w:numId w:val="4"/>
      </w:numPr>
    </w:pPr>
  </w:style>
  <w:style w:type="paragraph" w:styleId="72">
    <w:name w:val="List Bullet 5"/>
    <w:basedOn w:val="1"/>
    <w:qFormat/>
    <w:uiPriority w:val="0"/>
    <w:pPr>
      <w:numPr>
        <w:ilvl w:val="0"/>
        <w:numId w:val="5"/>
      </w:numPr>
    </w:pPr>
  </w:style>
  <w:style w:type="paragraph" w:styleId="73">
    <w:name w:val="List Continue"/>
    <w:basedOn w:val="1"/>
    <w:qFormat/>
    <w:uiPriority w:val="0"/>
    <w:pPr>
      <w:spacing w:after="120"/>
      <w:ind w:left="420" w:leftChars="200"/>
    </w:pPr>
  </w:style>
  <w:style w:type="paragraph" w:styleId="74">
    <w:name w:val="List Continue 2"/>
    <w:basedOn w:val="1"/>
    <w:qFormat/>
    <w:uiPriority w:val="0"/>
    <w:pPr>
      <w:spacing w:after="120"/>
      <w:ind w:left="840" w:leftChars="400"/>
    </w:pPr>
  </w:style>
  <w:style w:type="paragraph" w:styleId="75">
    <w:name w:val="List Continue 3"/>
    <w:basedOn w:val="1"/>
    <w:qFormat/>
    <w:uiPriority w:val="0"/>
    <w:pPr>
      <w:spacing w:after="120"/>
      <w:ind w:left="1260" w:leftChars="600"/>
    </w:pPr>
  </w:style>
  <w:style w:type="paragraph" w:styleId="76">
    <w:name w:val="List Continue 4"/>
    <w:basedOn w:val="1"/>
    <w:qFormat/>
    <w:uiPriority w:val="0"/>
    <w:pPr>
      <w:spacing w:after="120"/>
      <w:ind w:left="1680" w:leftChars="800"/>
    </w:pPr>
  </w:style>
  <w:style w:type="paragraph" w:styleId="77">
    <w:name w:val="List Continue 5"/>
    <w:basedOn w:val="1"/>
    <w:qFormat/>
    <w:uiPriority w:val="0"/>
    <w:pPr>
      <w:spacing w:after="120"/>
      <w:ind w:left="2100" w:leftChars="1000"/>
    </w:pPr>
  </w:style>
  <w:style w:type="paragraph" w:styleId="78">
    <w:name w:val="List Number"/>
    <w:basedOn w:val="1"/>
    <w:qFormat/>
    <w:uiPriority w:val="0"/>
    <w:pPr>
      <w:numPr>
        <w:ilvl w:val="0"/>
        <w:numId w:val="6"/>
      </w:numPr>
    </w:pPr>
  </w:style>
  <w:style w:type="paragraph" w:styleId="79">
    <w:name w:val="List Number 2"/>
    <w:basedOn w:val="1"/>
    <w:qFormat/>
    <w:uiPriority w:val="0"/>
    <w:pPr>
      <w:numPr>
        <w:ilvl w:val="0"/>
        <w:numId w:val="7"/>
      </w:numPr>
    </w:pPr>
  </w:style>
  <w:style w:type="paragraph" w:styleId="80">
    <w:name w:val="List Number 3"/>
    <w:basedOn w:val="1"/>
    <w:qFormat/>
    <w:uiPriority w:val="0"/>
    <w:pPr>
      <w:numPr>
        <w:ilvl w:val="0"/>
        <w:numId w:val="8"/>
      </w:numPr>
    </w:pPr>
  </w:style>
  <w:style w:type="paragraph" w:styleId="81">
    <w:name w:val="List Number 4"/>
    <w:basedOn w:val="1"/>
    <w:qFormat/>
    <w:uiPriority w:val="0"/>
    <w:pPr>
      <w:numPr>
        <w:ilvl w:val="0"/>
        <w:numId w:val="9"/>
      </w:numPr>
    </w:pPr>
  </w:style>
  <w:style w:type="paragraph" w:styleId="82">
    <w:name w:val="List Number 5"/>
    <w:basedOn w:val="1"/>
    <w:qFormat/>
    <w:uiPriority w:val="0"/>
    <w:pPr>
      <w:numPr>
        <w:ilvl w:val="0"/>
        <w:numId w:val="10"/>
      </w:numPr>
    </w:pPr>
  </w:style>
  <w:style w:type="paragraph" w:styleId="83">
    <w:name w:val="macro"/>
    <w:qFormat/>
    <w:uiPriority w:val="0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snapToGrid w:val="0"/>
    </w:pPr>
    <w:rPr>
      <w:rFonts w:ascii="Courier New" w:hAnsi="Courier New" w:cs="Courier New" w:eastAsiaTheme="minorEastAsia"/>
      <w:kern w:val="2"/>
      <w:sz w:val="24"/>
      <w:szCs w:val="24"/>
      <w:lang w:val="en-US" w:eastAsia="zh-CN" w:bidi="ar-SA"/>
    </w:rPr>
  </w:style>
  <w:style w:type="paragraph" w:styleId="84">
    <w:name w:val="Message Header"/>
    <w:basedOn w:val="1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Arial" w:hAnsi="Arial" w:cs="Arial"/>
      <w:sz w:val="24"/>
      <w:szCs w:val="24"/>
    </w:rPr>
  </w:style>
  <w:style w:type="paragraph" w:styleId="85">
    <w:name w:val="Normal (Web)"/>
    <w:basedOn w:val="1"/>
    <w:qFormat/>
    <w:uiPriority w:val="0"/>
    <w:rPr>
      <w:sz w:val="24"/>
      <w:szCs w:val="24"/>
    </w:rPr>
  </w:style>
  <w:style w:type="paragraph" w:styleId="86">
    <w:name w:val="Normal Indent"/>
    <w:basedOn w:val="1"/>
    <w:qFormat/>
    <w:uiPriority w:val="0"/>
    <w:pPr>
      <w:ind w:firstLine="420" w:firstLineChars="200"/>
    </w:pPr>
  </w:style>
  <w:style w:type="paragraph" w:styleId="87">
    <w:name w:val="Note Heading"/>
    <w:basedOn w:val="1"/>
    <w:next w:val="1"/>
    <w:qFormat/>
    <w:uiPriority w:val="0"/>
    <w:pPr>
      <w:jc w:val="center"/>
    </w:pPr>
  </w:style>
  <w:style w:type="character" w:styleId="88">
    <w:name w:val="page number"/>
    <w:basedOn w:val="11"/>
    <w:qFormat/>
    <w:uiPriority w:val="0"/>
  </w:style>
  <w:style w:type="paragraph" w:styleId="89">
    <w:name w:val="Plain Text"/>
    <w:basedOn w:val="1"/>
    <w:qFormat/>
    <w:uiPriority w:val="0"/>
    <w:rPr>
      <w:rFonts w:ascii="SimSun" w:hAnsi="Courier New" w:cs="Courier New"/>
      <w:szCs w:val="21"/>
    </w:rPr>
  </w:style>
  <w:style w:type="paragraph" w:styleId="90">
    <w:name w:val="Salutation"/>
    <w:basedOn w:val="1"/>
    <w:next w:val="1"/>
    <w:qFormat/>
    <w:uiPriority w:val="0"/>
  </w:style>
  <w:style w:type="paragraph" w:styleId="91">
    <w:name w:val="Signature"/>
    <w:basedOn w:val="1"/>
    <w:qFormat/>
    <w:uiPriority w:val="0"/>
    <w:pPr>
      <w:ind w:left="100" w:leftChars="2100"/>
    </w:pPr>
  </w:style>
  <w:style w:type="character" w:styleId="92">
    <w:name w:val="Strong"/>
    <w:basedOn w:val="11"/>
    <w:qFormat/>
    <w:uiPriority w:val="0"/>
    <w:rPr>
      <w:b/>
      <w:bCs/>
    </w:rPr>
  </w:style>
  <w:style w:type="paragraph" w:styleId="93">
    <w:name w:val="Subtitle"/>
    <w:basedOn w:val="1"/>
    <w:qFormat/>
    <w:uiPriority w:val="0"/>
    <w:pPr>
      <w:spacing w:before="240" w:after="60" w:line="312" w:lineRule="auto"/>
      <w:jc w:val="center"/>
      <w:outlineLvl w:val="1"/>
    </w:pPr>
    <w:rPr>
      <w:rFonts w:ascii="Arial" w:hAnsi="Arial" w:cs="Arial"/>
      <w:b/>
      <w:bCs/>
      <w:kern w:val="28"/>
      <w:sz w:val="32"/>
      <w:szCs w:val="32"/>
    </w:rPr>
  </w:style>
  <w:style w:type="table" w:styleId="94">
    <w:name w:val="Table 3D effects 1"/>
    <w:basedOn w:val="12"/>
    <w:qFormat/>
    <w:uiPriority w:val="0"/>
    <w:pPr>
      <w:widowControl w:val="0"/>
      <w:jc w:val="both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bottom w:val="single" w:color="FFFFFF" w:sz="6" w:space="0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left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bottom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95">
    <w:name w:val="Table 3D effects 2"/>
    <w:basedOn w:val="12"/>
    <w:qFormat/>
    <w:uiPriority w:val="0"/>
    <w:pPr>
      <w:widowControl w:val="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6">
    <w:name w:val="Table 3D effects 3"/>
    <w:basedOn w:val="12"/>
    <w:qFormat/>
    <w:uiPriority w:val="0"/>
    <w:pPr>
      <w:widowControl w:val="0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7">
    <w:name w:val="Table Classic 1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8">
    <w:name w:val="Table Classic 2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9">
    <w:name w:val="Table Classic 3"/>
    <w:basedOn w:val="12"/>
    <w:qFormat/>
    <w:uiPriority w:val="0"/>
    <w:pPr>
      <w:widowControl w:val="0"/>
      <w:jc w:val="both"/>
    </w:pPr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100">
    <w:name w:val="Table Classic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left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01">
    <w:name w:val="Table Colorful 1"/>
    <w:basedOn w:val="12"/>
    <w:qFormat/>
    <w:uiPriority w:val="0"/>
    <w:pPr>
      <w:widowControl w:val="0"/>
      <w:jc w:val="both"/>
    </w:pPr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2">
    <w:name w:val="Table Colorful 2"/>
    <w:basedOn w:val="12"/>
    <w:qFormat/>
    <w:uiPriority w:val="0"/>
    <w:pPr>
      <w:widowControl w:val="0"/>
      <w:jc w:val="both"/>
    </w:pPr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3">
    <w:name w:val="Table Colorful 3"/>
    <w:basedOn w:val="12"/>
    <w:qFormat/>
    <w:uiPriority w:val="0"/>
    <w:pPr>
      <w:widowControl w:val="0"/>
      <w:jc w:val="both"/>
    </w:p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bottom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04">
    <w:name w:val="Table Columns 1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left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5">
    <w:name w:val="Table Columns 2"/>
    <w:basedOn w:val="12"/>
    <w:qFormat/>
    <w:uiPriority w:val="0"/>
    <w:pPr>
      <w:widowControl w:val="0"/>
      <w:jc w:val="both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6">
    <w:name w:val="Table Columns 3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7">
    <w:name w:val="Table Columns 4"/>
    <w:basedOn w:val="12"/>
    <w:qFormat/>
    <w:uiPriority w:val="0"/>
    <w:pPr>
      <w:widowControl w:val="0"/>
      <w:jc w:val="both"/>
    </w:p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08">
    <w:name w:val="Table Columns 5"/>
    <w:basedOn w:val="12"/>
    <w:qFormat/>
    <w:uiPriority w:val="0"/>
    <w:pPr>
      <w:widowControl w:val="0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09">
    <w:name w:val="Table Contemporary"/>
    <w:basedOn w:val="12"/>
    <w:qFormat/>
    <w:uiPriority w:val="0"/>
    <w:pPr>
      <w:widowControl w:val="0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10">
    <w:name w:val="Table Elegant"/>
    <w:basedOn w:val="12"/>
    <w:qFormat/>
    <w:uiPriority w:val="0"/>
    <w:pPr>
      <w:widowControl w:val="0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1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12">
    <w:name w:val="Table Grid 1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3">
    <w:name w:val="Table Grid 2"/>
    <w:basedOn w:val="12"/>
    <w:qFormat/>
    <w:uiPriority w:val="0"/>
    <w:pPr>
      <w:widowControl w:val="0"/>
      <w:jc w:val="both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4">
    <w:name w:val="Table Grid 3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5">
    <w:name w:val="Table Grid 4"/>
    <w:basedOn w:val="12"/>
    <w:qFormat/>
    <w:uiPriority w:val="0"/>
    <w:pPr>
      <w:widowControl w:val="0"/>
      <w:jc w:val="both"/>
    </w:p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6">
    <w:name w:val="Table Grid 5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7">
    <w:name w:val="Table Grid 6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8">
    <w:name w:val="Table Grid 7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9">
    <w:name w:val="Table Grid 8"/>
    <w:basedOn w:val="12"/>
    <w:qFormat/>
    <w:uiPriority w:val="0"/>
    <w:pPr>
      <w:widowControl w:val="0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0">
    <w:name w:val="Table List 1"/>
    <w:basedOn w:val="12"/>
    <w:qFormat/>
    <w:uiPriority w:val="0"/>
    <w:pPr>
      <w:widowControl w:val="0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left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1">
    <w:name w:val="Table List 2"/>
    <w:basedOn w:val="12"/>
    <w:qFormat/>
    <w:uiPriority w:val="0"/>
    <w:pPr>
      <w:widowControl w:val="0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2">
    <w:name w:val="Table List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23">
    <w:name w:val="Table List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124">
    <w:name w:val="Table List 5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5">
    <w:name w:val="Table List 6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6">
    <w:name w:val="Table List 7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left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127">
    <w:name w:val="Table List 8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l2br w:val="single" w:color="auto" w:sz="6" w:space="0"/>
          <w:tr2bl w:val="nil"/>
        </w:tcBorders>
      </w:tcPr>
    </w:tblStylePr>
  </w:style>
  <w:style w:type="paragraph" w:styleId="128">
    <w:name w:val="table of authorities"/>
    <w:basedOn w:val="1"/>
    <w:next w:val="1"/>
    <w:qFormat/>
    <w:uiPriority w:val="0"/>
    <w:pPr>
      <w:ind w:left="420" w:leftChars="200"/>
    </w:pPr>
  </w:style>
  <w:style w:type="paragraph" w:styleId="129">
    <w:name w:val="table of figures"/>
    <w:basedOn w:val="1"/>
    <w:next w:val="1"/>
    <w:qFormat/>
    <w:uiPriority w:val="0"/>
    <w:pPr>
      <w:ind w:leftChars="200" w:hanging="200" w:hangingChars="200"/>
    </w:pPr>
  </w:style>
  <w:style w:type="table" w:styleId="130">
    <w:name w:val="Table Professional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1">
    <w:name w:val="Table Simple 1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left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132">
    <w:name w:val="Table Simple 2"/>
    <w:basedOn w:val="12"/>
    <w:qFormat/>
    <w:uiPriority w:val="0"/>
    <w:pPr>
      <w:widowControl w:val="0"/>
      <w:jc w:val="both"/>
    </w:pPr>
    <w:tblPr/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bottom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133">
    <w:name w:val="Table Simple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4">
    <w:name w:val="Table Subtle 1"/>
    <w:basedOn w:val="12"/>
    <w:qFormat/>
    <w:uiPriority w:val="0"/>
    <w:pPr>
      <w:widowControl w:val="0"/>
      <w:jc w:val="both"/>
    </w:pPr>
    <w:tblPr>
      <w:tblStyleRowBandSize w:val="1"/>
    </w:tblPr>
    <w:tblStylePr w:type="firstRow">
      <w:tblPr/>
      <w:tcPr>
        <w:tcBorders>
          <w:top w:val="single" w:color="000000" w:sz="6" w:space="0"/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left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5">
    <w:name w:val="Table Subtle 2"/>
    <w:basedOn w:val="12"/>
    <w:qFormat/>
    <w:uiPriority w:val="0"/>
    <w:pPr>
      <w:widowControl w:val="0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6">
    <w:name w:val="Table Theme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37">
    <w:name w:val="Table Web 1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8">
    <w:name w:val="Table Web 2"/>
    <w:basedOn w:val="12"/>
    <w:qFormat/>
    <w:uiPriority w:val="0"/>
    <w:pPr>
      <w:widowControl w:val="0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9">
    <w:name w:val="Table Web 3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paragraph" w:styleId="140">
    <w:name w:val="Title"/>
    <w:basedOn w:val="1"/>
    <w:qFormat/>
    <w:uiPriority w:val="0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141">
    <w:name w:val="toa heading"/>
    <w:basedOn w:val="1"/>
    <w:next w:val="1"/>
    <w:qFormat/>
    <w:uiPriority w:val="0"/>
    <w:pPr>
      <w:spacing w:before="120"/>
    </w:pPr>
    <w:rPr>
      <w:rFonts w:ascii="Arial" w:hAnsi="Arial" w:cs="Arial"/>
      <w:sz w:val="24"/>
      <w:szCs w:val="24"/>
    </w:rPr>
  </w:style>
  <w:style w:type="paragraph" w:styleId="142">
    <w:name w:val="toc 1"/>
    <w:basedOn w:val="1"/>
    <w:next w:val="1"/>
    <w:qFormat/>
    <w:uiPriority w:val="0"/>
  </w:style>
  <w:style w:type="paragraph" w:styleId="143">
    <w:name w:val="toc 2"/>
    <w:basedOn w:val="1"/>
    <w:next w:val="1"/>
    <w:qFormat/>
    <w:uiPriority w:val="0"/>
    <w:pPr>
      <w:ind w:left="420" w:leftChars="200"/>
    </w:pPr>
  </w:style>
  <w:style w:type="paragraph" w:styleId="144">
    <w:name w:val="toc 3"/>
    <w:basedOn w:val="1"/>
    <w:next w:val="1"/>
    <w:qFormat/>
    <w:uiPriority w:val="0"/>
    <w:pPr>
      <w:ind w:left="840" w:leftChars="400"/>
    </w:pPr>
  </w:style>
  <w:style w:type="paragraph" w:styleId="145">
    <w:name w:val="toc 4"/>
    <w:basedOn w:val="1"/>
    <w:next w:val="1"/>
    <w:qFormat/>
    <w:uiPriority w:val="0"/>
    <w:pPr>
      <w:ind w:left="1260" w:leftChars="600"/>
    </w:pPr>
  </w:style>
  <w:style w:type="paragraph" w:styleId="146">
    <w:name w:val="toc 5"/>
    <w:basedOn w:val="1"/>
    <w:next w:val="1"/>
    <w:qFormat/>
    <w:uiPriority w:val="0"/>
    <w:pPr>
      <w:ind w:left="1680" w:leftChars="800"/>
    </w:pPr>
  </w:style>
  <w:style w:type="paragraph" w:styleId="147">
    <w:name w:val="toc 6"/>
    <w:basedOn w:val="1"/>
    <w:next w:val="1"/>
    <w:qFormat/>
    <w:uiPriority w:val="0"/>
    <w:pPr>
      <w:ind w:left="2100" w:leftChars="1000"/>
    </w:pPr>
  </w:style>
  <w:style w:type="paragraph" w:styleId="148">
    <w:name w:val="toc 7"/>
    <w:basedOn w:val="1"/>
    <w:next w:val="1"/>
    <w:qFormat/>
    <w:uiPriority w:val="0"/>
    <w:pPr>
      <w:ind w:left="2520" w:leftChars="1200"/>
    </w:pPr>
  </w:style>
  <w:style w:type="paragraph" w:styleId="149">
    <w:name w:val="toc 8"/>
    <w:basedOn w:val="1"/>
    <w:next w:val="1"/>
    <w:qFormat/>
    <w:uiPriority w:val="0"/>
    <w:pPr>
      <w:ind w:left="2940" w:leftChars="1400"/>
    </w:pPr>
  </w:style>
  <w:style w:type="paragraph" w:styleId="150">
    <w:name w:val="toc 9"/>
    <w:basedOn w:val="1"/>
    <w:next w:val="1"/>
    <w:qFormat/>
    <w:uiPriority w:val="0"/>
    <w:pPr>
      <w:ind w:left="3360" w:leftChars="1600"/>
    </w:pPr>
  </w:style>
  <w:style w:type="table" w:styleId="151">
    <w:name w:val="Light Shading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152">
    <w:name w:val="Light Shading Accent 1"/>
    <w:basedOn w:val="12"/>
    <w:qFormat/>
    <w:uiPriority w:val="60"/>
    <w:rPr>
      <w:color w:val="365F91"/>
    </w:rPr>
    <w:tblPr>
      <w:tblBorders>
        <w:top w:val="single" w:color="4F81BD" w:sz="8" w:space="0"/>
        <w:bottom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153">
    <w:name w:val="Light Shading Accent 2"/>
    <w:basedOn w:val="12"/>
    <w:qFormat/>
    <w:uiPriority w:val="60"/>
    <w:rPr>
      <w:color w:val="943634"/>
    </w:rPr>
    <w:tblPr>
      <w:tblBorders>
        <w:top w:val="single" w:color="C0504D" w:sz="8" w:space="0"/>
        <w:bottom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154">
    <w:name w:val="Light Shading Accent 3"/>
    <w:basedOn w:val="12"/>
    <w:qFormat/>
    <w:uiPriority w:val="60"/>
    <w:rPr>
      <w:color w:val="76923C"/>
    </w:rPr>
    <w:tblPr>
      <w:tblBorders>
        <w:top w:val="single" w:color="9BBB59" w:sz="8" w:space="0"/>
        <w:bottom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155">
    <w:name w:val="Light Shading Accent 4"/>
    <w:basedOn w:val="12"/>
    <w:qFormat/>
    <w:uiPriority w:val="60"/>
    <w:rPr>
      <w:color w:val="5F497A"/>
    </w:rPr>
    <w:tblPr>
      <w:tblBorders>
        <w:top w:val="single" w:color="8064A2" w:sz="8" w:space="0"/>
        <w:bottom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156">
    <w:name w:val="Light Shading Accent 5"/>
    <w:basedOn w:val="12"/>
    <w:qFormat/>
    <w:uiPriority w:val="60"/>
    <w:rPr>
      <w:color w:val="31849B"/>
    </w:rPr>
    <w:tblPr>
      <w:tblBorders>
        <w:top w:val="single" w:color="4BACC6" w:sz="8" w:space="0"/>
        <w:bottom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157">
    <w:name w:val="Light Shading Accent 6"/>
    <w:basedOn w:val="12"/>
    <w:qFormat/>
    <w:uiPriority w:val="60"/>
    <w:rPr>
      <w:color w:val="E36C0A"/>
    </w:rPr>
    <w:tblPr>
      <w:tblBorders>
        <w:top w:val="single" w:color="F79646" w:sz="8" w:space="0"/>
        <w:bottom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158">
    <w:name w:val="Light List"/>
    <w:basedOn w:val="12"/>
    <w:qFormat/>
    <w:uiPriority w:val="61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</w:style>
  <w:style w:type="table" w:styleId="159">
    <w:name w:val="Light List Accent 1"/>
    <w:basedOn w:val="12"/>
    <w:qFormat/>
    <w:uiPriority w:val="61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</w:style>
  <w:style w:type="table" w:styleId="160">
    <w:name w:val="Light List Accent 2"/>
    <w:basedOn w:val="12"/>
    <w:qFormat/>
    <w:uiPriority w:val="61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</w:style>
  <w:style w:type="table" w:styleId="161">
    <w:name w:val="Light List Accent 3"/>
    <w:basedOn w:val="12"/>
    <w:qFormat/>
    <w:uiPriority w:val="61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</w:style>
  <w:style w:type="table" w:styleId="162">
    <w:name w:val="Light List Accent 4"/>
    <w:basedOn w:val="12"/>
    <w:qFormat/>
    <w:uiPriority w:val="61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</w:style>
  <w:style w:type="table" w:styleId="163">
    <w:name w:val="Light List Accent 5"/>
    <w:basedOn w:val="12"/>
    <w:qFormat/>
    <w:uiPriority w:val="61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</w:style>
  <w:style w:type="table" w:styleId="164">
    <w:name w:val="Light List Accent 6"/>
    <w:basedOn w:val="12"/>
    <w:qFormat/>
    <w:uiPriority w:val="61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</w:style>
  <w:style w:type="table" w:styleId="165">
    <w:name w:val="Light Grid"/>
    <w:basedOn w:val="12"/>
    <w:qFormat/>
    <w:uiPriority w:val="62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1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  <w:shd w:val="clear" w:color="auto" w:fill="C0C0C0"/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  <w:shd w:val="clear" w:color="auto" w:fill="C0C0C0"/>
      </w:tcPr>
    </w:tblStylePr>
    <w:tblStylePr w:type="band2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</w:tcPr>
    </w:tblStylePr>
  </w:style>
  <w:style w:type="table" w:styleId="166">
    <w:name w:val="Light Grid Accent 1"/>
    <w:basedOn w:val="12"/>
    <w:qFormat/>
    <w:uiPriority w:val="62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1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  <w:shd w:val="clear" w:color="auto" w:fill="D3DFEE"/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  <w:shd w:val="clear" w:color="auto" w:fill="D3DFEE"/>
      </w:tcPr>
    </w:tblStylePr>
    <w:tblStylePr w:type="band2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</w:tcPr>
    </w:tblStylePr>
  </w:style>
  <w:style w:type="table" w:styleId="167">
    <w:name w:val="Light Grid Accent 2"/>
    <w:basedOn w:val="12"/>
    <w:qFormat/>
    <w:uiPriority w:val="62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1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  <w:shd w:val="clear" w:color="auto" w:fill="EFD3D2"/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  <w:shd w:val="clear" w:color="auto" w:fill="EFD3D2"/>
      </w:tcPr>
    </w:tblStylePr>
    <w:tblStylePr w:type="band2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</w:tcPr>
    </w:tblStylePr>
  </w:style>
  <w:style w:type="table" w:styleId="168">
    <w:name w:val="Light Grid Accent 3"/>
    <w:basedOn w:val="12"/>
    <w:qFormat/>
    <w:uiPriority w:val="62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1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  <w:shd w:val="clear" w:color="auto" w:fill="E6EED5"/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  <w:shd w:val="clear" w:color="auto" w:fill="E6EED5"/>
      </w:tcPr>
    </w:tblStylePr>
    <w:tblStylePr w:type="band2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</w:tcPr>
    </w:tblStylePr>
  </w:style>
  <w:style w:type="table" w:styleId="169">
    <w:name w:val="Light Grid Accent 4"/>
    <w:basedOn w:val="12"/>
    <w:qFormat/>
    <w:uiPriority w:val="62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1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  <w:shd w:val="clear" w:color="auto" w:fill="DFD8E8"/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  <w:shd w:val="clear" w:color="auto" w:fill="DFD8E8"/>
      </w:tcPr>
    </w:tblStylePr>
    <w:tblStylePr w:type="band2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</w:tcPr>
    </w:tblStylePr>
  </w:style>
  <w:style w:type="table" w:styleId="170">
    <w:name w:val="Light Grid Accent 5"/>
    <w:basedOn w:val="12"/>
    <w:qFormat/>
    <w:uiPriority w:val="62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1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  <w:shd w:val="clear" w:color="auto" w:fill="D2EAF1"/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  <w:shd w:val="clear" w:color="auto" w:fill="D2EAF1"/>
      </w:tcPr>
    </w:tblStylePr>
    <w:tblStylePr w:type="band2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</w:tcPr>
    </w:tblStylePr>
  </w:style>
  <w:style w:type="table" w:styleId="171">
    <w:name w:val="Light Grid Accent 6"/>
    <w:basedOn w:val="12"/>
    <w:qFormat/>
    <w:uiPriority w:val="62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1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  <w:shd w:val="clear" w:color="auto" w:fill="FDE4D0"/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  <w:shd w:val="clear" w:color="auto" w:fill="FDE4D0"/>
      </w:tcPr>
    </w:tblStylePr>
    <w:tblStylePr w:type="band2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</w:tcPr>
    </w:tblStylePr>
  </w:style>
  <w:style w:type="table" w:styleId="172">
    <w:name w:val="Medium Shading 1"/>
    <w:basedOn w:val="12"/>
    <w:qFormat/>
    <w:uiPriority w:val="63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404040" w:sz="8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sz="6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3">
    <w:name w:val="Medium Shading 1 Accent 1"/>
    <w:basedOn w:val="12"/>
    <w:qFormat/>
    <w:uiPriority w:val="63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BA0CD" w:sz="8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sz="6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4">
    <w:name w:val="Medium Shading 1 Accent 2"/>
    <w:basedOn w:val="12"/>
    <w:qFormat/>
    <w:uiPriority w:val="63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CF7B79" w:sz="8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sz="6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5">
    <w:name w:val="Medium Shading 1 Accent 3"/>
    <w:basedOn w:val="12"/>
    <w:qFormat/>
    <w:uiPriority w:val="63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B3CC82" w:sz="8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3CC82" w:sz="6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6">
    <w:name w:val="Medium Shading 1 Accent 4"/>
    <w:basedOn w:val="12"/>
    <w:qFormat/>
    <w:uiPriority w:val="63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9F8AB9" w:sz="8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sz="6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7">
    <w:name w:val="Medium Shading 1 Accent 5"/>
    <w:basedOn w:val="12"/>
    <w:qFormat/>
    <w:uiPriority w:val="63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8C0D4" w:sz="8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sz="6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8">
    <w:name w:val="Medium Shading 1 Accent 6"/>
    <w:basedOn w:val="12"/>
    <w:qFormat/>
    <w:uiPriority w:val="63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F9B074" w:sz="8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sz="6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9">
    <w:name w:val="Medium Shading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0">
    <w:name w:val="Medium Shading 2 Accent 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1">
    <w:name w:val="Medium Shading 2 Accent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2">
    <w:name w:val="Medium Shading 2 Accent 3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3">
    <w:name w:val="Medium Shading 2 Accent 4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4">
    <w:name w:val="Medium Shading 2 Accent 5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5">
    <w:name w:val="Medium Shading 2 Accent 6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6">
    <w:name w:val="Medium List 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000000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187">
    <w:name w:val="Medium List 1 Accent 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F81B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styleId="188">
    <w:name w:val="Medium List 1 Accent 2"/>
    <w:basedOn w:val="12"/>
    <w:qFormat/>
    <w:uiPriority w:val="65"/>
    <w:rPr>
      <w:color w:val="000000"/>
    </w:rPr>
    <w:tblPr>
      <w:tblBorders>
        <w:top w:val="single" w:color="C0504D" w:sz="8" w:space="0"/>
        <w:bottom w:val="single" w:color="C0504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C0504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189">
    <w:name w:val="Medium List 1 Accent 3"/>
    <w:basedOn w:val="12"/>
    <w:qFormat/>
    <w:uiPriority w:val="65"/>
    <w:rPr>
      <w:color w:val="000000"/>
    </w:rPr>
    <w:tblPr>
      <w:tblBorders>
        <w:top w:val="single" w:color="9BBB59" w:sz="8" w:space="0"/>
        <w:bottom w:val="single" w:color="9BBB59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9BBB59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190">
    <w:name w:val="Medium List 1 Accent 4"/>
    <w:basedOn w:val="12"/>
    <w:qFormat/>
    <w:uiPriority w:val="65"/>
    <w:rPr>
      <w:color w:val="000000"/>
    </w:rPr>
    <w:tblPr>
      <w:tblBorders>
        <w:top w:val="single" w:color="8064A2" w:sz="8" w:space="0"/>
        <w:bottom w:val="single" w:color="8064A2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8064A2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191">
    <w:name w:val="Medium List 1 Accent 5"/>
    <w:basedOn w:val="12"/>
    <w:qFormat/>
    <w:uiPriority w:val="65"/>
    <w:rPr>
      <w:color w:val="000000"/>
    </w:rPr>
    <w:tblPr>
      <w:tblBorders>
        <w:top w:val="single" w:color="4BACC6" w:sz="8" w:space="0"/>
        <w:bottom w:val="single" w:color="4BACC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BACC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192">
    <w:name w:val="Medium List 1 Accent 6"/>
    <w:basedOn w:val="12"/>
    <w:qFormat/>
    <w:uiPriority w:val="65"/>
    <w:rPr>
      <w:color w:val="000000"/>
    </w:rPr>
    <w:tblPr>
      <w:tblBorders>
        <w:top w:val="single" w:color="F79646" w:sz="8" w:space="0"/>
        <w:bottom w:val="single" w:color="F7964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F7964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styleId="193">
    <w:name w:val="Medium Lis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000000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000000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000000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4">
    <w:name w:val="Medium List 2 Accent 1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F81B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F81B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F81B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5">
    <w:name w:val="Medium List 2 Accen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C0504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C0504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6">
    <w:name w:val="Medium List 2 Accent 3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9BBB59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9BBB59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7">
    <w:name w:val="Medium List 2 Accent 4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8064A2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8064A2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8">
    <w:name w:val="Medium List 2 Accent 5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BACC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BACC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9">
    <w:name w:val="Medium List 2 Accent 6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F7964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F7964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200">
    <w:name w:val="Medium Grid 1"/>
    <w:basedOn w:val="12"/>
    <w:qFormat/>
    <w:uiPriority w:val="67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  <w:insideV w:val="single" w:color="404040" w:sz="8" w:space="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01">
    <w:name w:val="Medium Grid 1 Accent 1"/>
    <w:basedOn w:val="12"/>
    <w:qFormat/>
    <w:uiPriority w:val="67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  <w:insideV w:val="single" w:color="7BA0CD" w:sz="8" w:space="0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02">
    <w:name w:val="Medium Grid 1 Accent 2"/>
    <w:basedOn w:val="12"/>
    <w:qFormat/>
    <w:uiPriority w:val="67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  <w:insideV w:val="single" w:color="CF7B79" w:sz="8" w:space="0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03">
    <w:name w:val="Medium Grid 1 Accent 3"/>
    <w:basedOn w:val="12"/>
    <w:qFormat/>
    <w:uiPriority w:val="67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  <w:insideV w:val="single" w:color="B3CC82" w:sz="8" w:space="0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04">
    <w:name w:val="Medium Grid 1 Accent 4"/>
    <w:basedOn w:val="12"/>
    <w:qFormat/>
    <w:uiPriority w:val="67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  <w:insideV w:val="single" w:color="9F8AB9" w:sz="8" w:space="0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05">
    <w:name w:val="Medium Grid 1 Accent 5"/>
    <w:basedOn w:val="12"/>
    <w:qFormat/>
    <w:uiPriority w:val="67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06">
    <w:name w:val="Medium Grid 1 Accent 6"/>
    <w:basedOn w:val="12"/>
    <w:qFormat/>
    <w:uiPriority w:val="67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  <w:insideV w:val="single" w:color="F9B074" w:sz="8" w:space="0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207">
    <w:name w:val="Medium Grid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208">
    <w:name w:val="Medium Grid 2 Accent 1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209">
    <w:name w:val="Medium Grid 2 Accent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210">
    <w:name w:val="Medium Grid 2 Accent 3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211">
    <w:name w:val="Medium Grid 2 Accent 4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212">
    <w:name w:val="Medium Grid 2 Accent 5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213">
    <w:name w:val="Medium Grid 2 Accent 6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214">
    <w:name w:val="Medium Grid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808080"/>
      </w:tcPr>
    </w:tblStylePr>
  </w:style>
  <w:style w:type="table" w:styleId="215">
    <w:name w:val="Medium Grid 3 Accent 1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7BFDE"/>
      </w:tcPr>
    </w:tblStylePr>
  </w:style>
  <w:style w:type="table" w:styleId="216">
    <w:name w:val="Medium Grid 3 Accent 2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DFA7A6"/>
      </w:tcPr>
    </w:tblStylePr>
  </w:style>
  <w:style w:type="table" w:styleId="217">
    <w:name w:val="Medium Grid 3 Accent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table" w:styleId="218">
    <w:name w:val="Medium Grid 3 Accent 4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BFB1D0"/>
      </w:tcPr>
    </w:tblStylePr>
  </w:style>
  <w:style w:type="table" w:styleId="219">
    <w:name w:val="Medium Grid 3 Accent 5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5D5E2"/>
      </w:tcPr>
    </w:tblStylePr>
  </w:style>
  <w:style w:type="table" w:styleId="220">
    <w:name w:val="Medium Grid 3 Accent 6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FBCAA2"/>
      </w:tcPr>
    </w:tblStylePr>
  </w:style>
  <w:style w:type="table" w:styleId="221">
    <w:name w:val="Dark List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222">
    <w:name w:val="Dark List Accent 1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223">
    <w:name w:val="Dark List Accent 2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224">
    <w:name w:val="Dark List Accent 3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225">
    <w:name w:val="Dark List Accent 4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226">
    <w:name w:val="Dark List Accent 5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227">
    <w:name w:val="Dark List Accent 6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table" w:styleId="228">
    <w:name w:val="Colorful Shading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000000" w:sz="4" w:space="0"/>
        <w:bottom w:val="single" w:color="000000" w:sz="4" w:space="0"/>
        <w:right w:val="single" w:color="000000" w:sz="4" w:space="0"/>
        <w:insideH w:val="single" w:color="FFFFFF" w:sz="4" w:space="0"/>
        <w:insideV w:val="single" w:color="FFFFFF" w:sz="4" w:space="0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29">
    <w:name w:val="Colorful Shading Accent 1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0">
    <w:name w:val="Colorful Shading Accent 2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C0504D" w:sz="4" w:space="0"/>
        <w:bottom w:val="single" w:color="C0504D" w:sz="4" w:space="0"/>
        <w:right w:val="single" w:color="C0504D" w:sz="4" w:space="0"/>
        <w:insideH w:val="single" w:color="FFFFFF" w:sz="4" w:space="0"/>
        <w:insideV w:val="single" w:color="FFFFFF" w:sz="4" w:space="0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1">
    <w:name w:val="Colorful Shading Accent 3"/>
    <w:basedOn w:val="12"/>
    <w:qFormat/>
    <w:uiPriority w:val="71"/>
    <w:rPr>
      <w:color w:val="000000"/>
    </w:rPr>
    <w:tblPr>
      <w:tblBorders>
        <w:top w:val="single" w:color="8064A2" w:sz="24" w:space="0"/>
        <w:left w:val="single" w:color="9BBB59" w:sz="4" w:space="0"/>
        <w:bottom w:val="single" w:color="9BBB59" w:sz="4" w:space="0"/>
        <w:right w:val="single" w:color="9BBB59" w:sz="4" w:space="0"/>
        <w:insideH w:val="single" w:color="FFFFFF" w:sz="4" w:space="0"/>
        <w:insideV w:val="single" w:color="FFFFFF" w:sz="4" w:space="0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232">
    <w:name w:val="Colorful Shading Accent 4"/>
    <w:basedOn w:val="12"/>
    <w:qFormat/>
    <w:uiPriority w:val="71"/>
    <w:rPr>
      <w:color w:val="000000"/>
    </w:rPr>
    <w:tblPr>
      <w:tblBorders>
        <w:top w:val="single" w:color="9BBB59" w:sz="24" w:space="0"/>
        <w:left w:val="single" w:color="8064A2" w:sz="4" w:space="0"/>
        <w:bottom w:val="single" w:color="8064A2" w:sz="4" w:space="0"/>
        <w:right w:val="single" w:color="8064A2" w:sz="4" w:space="0"/>
        <w:insideH w:val="single" w:color="FFFFFF" w:sz="4" w:space="0"/>
        <w:insideV w:val="single" w:color="FFFFFF" w:sz="4" w:space="0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3">
    <w:name w:val="Colorful Shading Accent 5"/>
    <w:basedOn w:val="12"/>
    <w:qFormat/>
    <w:uiPriority w:val="71"/>
    <w:rPr>
      <w:color w:val="000000"/>
    </w:rPr>
    <w:tblPr>
      <w:tblBorders>
        <w:top w:val="single" w:color="F79646" w:sz="24" w:space="0"/>
        <w:left w:val="single" w:color="4BACC6" w:sz="4" w:space="0"/>
        <w:bottom w:val="single" w:color="4BACC6" w:sz="4" w:space="0"/>
        <w:right w:val="single" w:color="4BACC6" w:sz="4" w:space="0"/>
        <w:insideH w:val="single" w:color="FFFFFF" w:sz="4" w:space="0"/>
        <w:insideV w:val="single" w:color="FFFFFF" w:sz="4" w:space="0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4">
    <w:name w:val="Colorful Shading Accent 6"/>
    <w:basedOn w:val="12"/>
    <w:qFormat/>
    <w:uiPriority w:val="71"/>
    <w:rPr>
      <w:color w:val="000000"/>
    </w:rPr>
    <w:tblPr>
      <w:tblBorders>
        <w:top w:val="single" w:color="4BACC6" w:sz="24" w:space="0"/>
        <w:left w:val="single" w:color="F79646" w:sz="4" w:space="0"/>
        <w:bottom w:val="single" w:color="F79646" w:sz="4" w:space="0"/>
        <w:right w:val="single" w:color="F79646" w:sz="4" w:space="0"/>
        <w:insideH w:val="single" w:color="FFFFFF" w:sz="4" w:space="0"/>
        <w:insideV w:val="single" w:color="FFFFFF" w:sz="4" w:space="0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5">
    <w:name w:val="Colorful List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236">
    <w:name w:val="Colorful List Accent 1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237">
    <w:name w:val="Colorful List Accent 2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238">
    <w:name w:val="Colorful List Accent 3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239">
    <w:name w:val="Colorful List Accent 4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240">
    <w:name w:val="Colorful List Accent 5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241">
    <w:name w:val="Colorful List Accent 6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styleId="242">
    <w:name w:val="Colorful Grid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43">
    <w:name w:val="Colorful Grid Accent 1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44">
    <w:name w:val="Colorful Grid Accent 2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45">
    <w:name w:val="Colorful Grid Accent 3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46">
    <w:name w:val="Colorful Grid Accent 4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47">
    <w:name w:val="Colorful Grid Accent 5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48">
    <w:name w:val="Colorful Grid Accent 6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paragraph" w:styleId="249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0" Type="http://schemas.openxmlformats.org/officeDocument/2006/relationships/fontTable" Target="fontTable.xml"/><Relationship Id="rId5" Type="http://schemas.openxmlformats.org/officeDocument/2006/relationships/image" Target="media/image1.png"/><Relationship Id="rId49" Type="http://schemas.openxmlformats.org/officeDocument/2006/relationships/numbering" Target="numbering.xml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0</Words>
  <Characters>0</Characters>
  <Lines>1</Lines>
  <Paragraphs>1</Paragraphs>
  <TotalTime>13</TotalTime>
  <ScaleCrop>false</ScaleCrop>
  <LinksUpToDate>false</LinksUpToDate>
  <CharactersWithSpaces>0</CharactersWithSpaces>
  <Application>WPS Office_12.2.0.20782_F1E327BC-269C-435d-A152-05C5408002CA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2024-07-06T14:14:00Z</dcterms:created>
  <dc:creator>TANMAY</dc:creator>
  <cp:lastModifiedBy>Tanmay Shenai</cp:lastModifiedBy>
  <dcterms:modified xsi:type="dcterms:W3CDTF">2025-04-11T16:30:13Z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1033-12.2.0.20782</vt:lpwstr>
  </property>
  <property fmtid="{D5CDD505-2E9C-101B-9397-08002B2CF9AE}" pid="3" name="ICV">
    <vt:lpwstr>299EFD687A3C42A48ACE2D942E7C353B_11</vt:lpwstr>
  </property>
</Properties>
</file>